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FB76E">
      <w:pPr>
        <w:jc w:val="center"/>
        <w:rPr>
          <w:rFonts w:ascii="Times New Roman" w:hAnsi="Times New Roman" w:cs="Times New Roman"/>
          <w:b/>
          <w:bCs/>
          <w:sz w:val="36"/>
          <w:szCs w:val="36"/>
          <w:lang w:eastAsia="zh-CN"/>
        </w:rPr>
      </w:pPr>
      <w:bookmarkStart w:id="0" w:name="_Hlk167094038"/>
      <w:r>
        <w:rPr>
          <w:rFonts w:hint="eastAsia" w:ascii="Times New Roman" w:hAnsi="Times New Roman" w:cs="Times New Roman"/>
          <w:b/>
          <w:bCs/>
          <w:sz w:val="36"/>
          <w:szCs w:val="36"/>
          <w:lang w:val="en-US" w:eastAsia="zh-CN"/>
        </w:rPr>
        <w:t xml:space="preserve">5.12 </w:t>
      </w:r>
      <w:r>
        <w:rPr>
          <w:rFonts w:ascii="Times New Roman" w:hAnsi="Times New Roman" w:cs="Times New Roman"/>
          <w:b/>
          <w:bCs/>
          <w:sz w:val="36"/>
          <w:szCs w:val="36"/>
          <w:lang w:eastAsia="zh-CN"/>
        </w:rPr>
        <w:t>Panel discussion on transcription in cluster 7</w:t>
      </w:r>
      <w:bookmarkEnd w:id="0"/>
    </w:p>
    <w:p w14:paraId="334E4781">
      <w:pPr>
        <w:jc w:val="both"/>
        <w:rPr>
          <w:rFonts w:ascii="Times New Roman" w:hAnsi="Times New Roman" w:cs="Times New Roman"/>
          <w:lang w:eastAsia="zh-CN"/>
        </w:rPr>
      </w:pPr>
      <w:r>
        <w:rPr>
          <w:rFonts w:ascii="Times New Roman" w:hAnsi="Times New Roman" w:cs="Times New Roman"/>
          <w:lang w:eastAsia="zh-CN"/>
        </w:rPr>
        <w:t>Eva(00:00:01): Hello everyone</w:t>
      </w:r>
      <w:r>
        <w:rPr>
          <w:rFonts w:hint="eastAsia" w:ascii="Times New Roman" w:hAnsi="Times New Roman" w:cs="Times New Roman"/>
          <w:lang w:eastAsia="zh-CN"/>
        </w:rPr>
        <w:t>.</w:t>
      </w:r>
      <w:r>
        <w:rPr>
          <w:rFonts w:ascii="Times New Roman" w:hAnsi="Times New Roman" w:cs="Times New Roman"/>
          <w:lang w:eastAsia="zh-CN"/>
        </w:rPr>
        <w:t xml:space="preserve"> </w:t>
      </w:r>
      <w:r>
        <w:rPr>
          <w:rFonts w:hint="eastAsia" w:ascii="Times New Roman" w:hAnsi="Times New Roman" w:cs="Times New Roman"/>
          <w:lang w:eastAsia="zh-CN"/>
        </w:rPr>
        <w:t>T</w:t>
      </w:r>
      <w:r>
        <w:rPr>
          <w:rFonts w:ascii="Times New Roman" w:hAnsi="Times New Roman" w:cs="Times New Roman"/>
          <w:lang w:eastAsia="zh-CN"/>
        </w:rPr>
        <w:t>hank you very much for attending the online panel discussion of my PhD thesis. I am Eva, a PhD student at UKM majoring in Media Studies, focusing on the cross-cultural adjustment of international students. Today, we have students from UPM, UTM, Taylor's University, Sunway, and Inti. You are free to turn on or off the webcam, and the whole discussion will be recorded. If there are no other questions, we'll start by introducing ourselves. Introduce yourself with your name; you can also say your nickname or English name; second is your university; third is your major; fourth is your semester of study; and fifth is whether you have any overseas experience. Let's start with UPM students, shall we?</w:t>
      </w:r>
    </w:p>
    <w:p w14:paraId="51237599">
      <w:pPr>
        <w:jc w:val="both"/>
        <w:rPr>
          <w:rFonts w:ascii="Times New Roman" w:hAnsi="Times New Roman" w:cs="Times New Roman"/>
          <w:lang w:eastAsia="zh-CN"/>
        </w:rPr>
      </w:pPr>
      <w:r>
        <w:rPr>
          <w:rFonts w:ascii="Times New Roman" w:hAnsi="Times New Roman" w:cs="Times New Roman"/>
          <w:lang w:eastAsia="zh-CN"/>
        </w:rPr>
        <w:t>Yangjuan(00:00:05): OK, hello everyone! My name is Yang</w:t>
      </w:r>
      <w:r>
        <w:rPr>
          <w:rFonts w:hint="eastAsia" w:ascii="Times New Roman" w:hAnsi="Times New Roman" w:cs="Times New Roman"/>
          <w:lang w:eastAsia="zh-CN"/>
        </w:rPr>
        <w:t>J</w:t>
      </w:r>
      <w:r>
        <w:rPr>
          <w:rFonts w:ascii="Times New Roman" w:hAnsi="Times New Roman" w:cs="Times New Roman"/>
          <w:lang w:eastAsia="zh-CN"/>
        </w:rPr>
        <w:t>uan. I'm 21 years old, and I'm studying Economics at UPM, and I'm in my fifth semester. I came here directly after I graduated from high school. I have no previous overseas study experience.</w:t>
      </w:r>
    </w:p>
    <w:p w14:paraId="5E7CA0B9">
      <w:pPr>
        <w:jc w:val="both"/>
        <w:rPr>
          <w:rFonts w:ascii="Times New Roman" w:hAnsi="Times New Roman" w:cs="Times New Roman"/>
          <w:lang w:eastAsia="zh-CN"/>
        </w:rPr>
      </w:pPr>
      <w:r>
        <w:rPr>
          <w:rFonts w:ascii="Times New Roman" w:hAnsi="Times New Roman" w:cs="Times New Roman"/>
          <w:lang w:eastAsia="zh-CN"/>
        </w:rPr>
        <w:t>Eva(00:00:34): OK, thank you, Juan, then we'll ask that UKM student to introduce himself.</w:t>
      </w:r>
    </w:p>
    <w:p w14:paraId="114CE78F">
      <w:pPr>
        <w:jc w:val="both"/>
        <w:rPr>
          <w:rFonts w:ascii="Times New Roman" w:hAnsi="Times New Roman" w:cs="Times New Roman"/>
          <w:lang w:eastAsia="zh-CN"/>
        </w:rPr>
      </w:pPr>
      <w:r>
        <w:rPr>
          <w:rFonts w:ascii="Times New Roman" w:hAnsi="Times New Roman" w:cs="Times New Roman"/>
          <w:lang w:eastAsia="zh-CN"/>
        </w:rPr>
        <w:t xml:space="preserve">Leo(00:00:42): OK, everyone, I am a management major from UTM; you can call me Leo.I'm </w:t>
      </w:r>
      <w:r>
        <w:rPr>
          <w:rFonts w:hint="eastAsia" w:ascii="Times New Roman" w:hAnsi="Times New Roman" w:cs="Times New Roman"/>
          <w:lang w:val="en-US" w:eastAsia="zh-CN"/>
        </w:rPr>
        <w:t>20</w:t>
      </w:r>
      <w:r>
        <w:rPr>
          <w:rFonts w:ascii="Times New Roman" w:hAnsi="Times New Roman" w:cs="Times New Roman"/>
          <w:lang w:eastAsia="zh-CN"/>
        </w:rPr>
        <w:t>years old</w:t>
      </w:r>
      <w:r>
        <w:rPr>
          <w:rFonts w:hint="eastAsia" w:ascii="Times New Roman" w:hAnsi="Times New Roman" w:cs="Times New Roman"/>
          <w:lang w:val="en-US" w:eastAsia="zh-CN"/>
        </w:rPr>
        <w:t>.</w:t>
      </w:r>
      <w:r>
        <w:rPr>
          <w:rFonts w:ascii="Times New Roman" w:hAnsi="Times New Roman" w:cs="Times New Roman"/>
          <w:lang w:eastAsia="zh-CN"/>
        </w:rPr>
        <w:t xml:space="preserve"> I have no experience of studying abroad, and I am in my third semester now. I am a student of the university</w:t>
      </w:r>
      <w:r>
        <w:rPr>
          <w:rFonts w:hint="eastAsia" w:ascii="Times New Roman" w:hAnsi="Times New Roman" w:cs="Times New Roman"/>
          <w:lang w:val="en-US" w:eastAsia="zh-CN"/>
        </w:rPr>
        <w:t>.</w:t>
      </w:r>
    </w:p>
    <w:p w14:paraId="3B07A5DC">
      <w:pPr>
        <w:jc w:val="both"/>
        <w:rPr>
          <w:rFonts w:ascii="Times New Roman" w:hAnsi="Times New Roman" w:cs="Times New Roman"/>
          <w:lang w:eastAsia="zh-CN"/>
        </w:rPr>
      </w:pPr>
      <w:r>
        <w:rPr>
          <w:rFonts w:ascii="Times New Roman" w:hAnsi="Times New Roman" w:cs="Times New Roman"/>
          <w:lang w:eastAsia="zh-CN"/>
        </w:rPr>
        <w:t>Eva (00:01:00): OK, thank you for that introduction, and then we have three of our students next up.</w:t>
      </w:r>
    </w:p>
    <w:p w14:paraId="3437FE24">
      <w:pPr>
        <w:jc w:val="both"/>
        <w:rPr>
          <w:rFonts w:ascii="Times New Roman" w:hAnsi="Times New Roman" w:cs="Times New Roman"/>
          <w:lang w:eastAsia="zh-CN"/>
        </w:rPr>
      </w:pPr>
      <w:r>
        <w:rPr>
          <w:rFonts w:ascii="Times New Roman" w:hAnsi="Times New Roman" w:cs="Times New Roman"/>
          <w:lang w:eastAsia="zh-CN"/>
        </w:rPr>
        <w:t>Xiao Huang (00:01:06): Hi, everyone. I'm Zhixin Huang, and that's from Sunway University</w:t>
      </w:r>
      <w:r>
        <w:rPr>
          <w:rFonts w:hint="eastAsia" w:ascii="Times New Roman" w:hAnsi="Times New Roman" w:cs="Times New Roman"/>
          <w:lang w:val="en-US" w:eastAsia="zh-CN"/>
        </w:rPr>
        <w:t>, 21</w:t>
      </w:r>
      <w:r>
        <w:rPr>
          <w:rFonts w:ascii="Times New Roman" w:hAnsi="Times New Roman" w:cs="Times New Roman"/>
          <w:lang w:eastAsia="zh-CN"/>
        </w:rPr>
        <w:t xml:space="preserve">. And then I'm </w:t>
      </w:r>
      <w:r>
        <w:rPr>
          <w:rFonts w:hint="eastAsia" w:ascii="Times New Roman" w:hAnsi="Times New Roman" w:cs="Times New Roman"/>
          <w:lang w:val="en-US" w:eastAsia="zh-CN"/>
        </w:rPr>
        <w:t>studying d</w:t>
      </w:r>
      <w:r>
        <w:rPr>
          <w:rFonts w:hint="eastAsia" w:ascii="Times New Roman" w:hAnsi="Times New Roman" w:cs="Times New Roman"/>
          <w:lang w:eastAsia="zh-CN"/>
        </w:rPr>
        <w:t xml:space="preserve">esign </w:t>
      </w:r>
      <w:r>
        <w:rPr>
          <w:rFonts w:hint="eastAsia" w:ascii="Times New Roman" w:hAnsi="Times New Roman" w:cs="Times New Roman"/>
          <w:lang w:val="en-US" w:eastAsia="zh-CN"/>
        </w:rPr>
        <w:t>c</w:t>
      </w:r>
      <w:r>
        <w:rPr>
          <w:rFonts w:hint="eastAsia" w:ascii="Times New Roman" w:hAnsi="Times New Roman" w:cs="Times New Roman"/>
          <w:lang w:eastAsia="zh-CN"/>
        </w:rPr>
        <w:t>ommunication</w:t>
      </w:r>
      <w:r>
        <w:rPr>
          <w:rFonts w:ascii="Times New Roman" w:hAnsi="Times New Roman" w:cs="Times New Roman"/>
          <w:lang w:eastAsia="zh-CN"/>
        </w:rPr>
        <w:t>, currently in the first semester of my junior year. I came here straight after my secondary school exams and studied at an international high school and university in Malaysia.</w:t>
      </w:r>
    </w:p>
    <w:p w14:paraId="4265AD44">
      <w:pPr>
        <w:jc w:val="both"/>
        <w:rPr>
          <w:rFonts w:ascii="Times New Roman" w:hAnsi="Times New Roman" w:cs="Times New Roman"/>
          <w:lang w:eastAsia="zh-CN"/>
        </w:rPr>
      </w:pPr>
      <w:r>
        <w:rPr>
          <w:rFonts w:ascii="Times New Roman" w:hAnsi="Times New Roman" w:cs="Times New Roman"/>
          <w:lang w:eastAsia="zh-CN"/>
        </w:rPr>
        <w:t>Eva(00:01:26): OK, after we have introduced ourselves and got to know each other, we will start to enter the first session; what made you choose to come to Malaysia to study? Let's start with Xiao Juan.</w:t>
      </w:r>
    </w:p>
    <w:p w14:paraId="1731F1B1">
      <w:pPr>
        <w:jc w:val="both"/>
        <w:rPr>
          <w:rFonts w:ascii="Times New Roman" w:hAnsi="Times New Roman" w:cs="Times New Roman"/>
          <w:lang w:eastAsia="zh-CN"/>
        </w:rPr>
      </w:pPr>
      <w:r>
        <w:rPr>
          <w:rFonts w:ascii="Times New Roman" w:hAnsi="Times New Roman" w:cs="Times New Roman"/>
          <w:lang w:eastAsia="zh-CN"/>
        </w:rPr>
        <w:t>Yangjuan(00:01:46): Since I had learnt that the official languages of Malaysia are Malay and English, I wanted to train my English before I started coming here. In addition, it is a good springboard for me to apply for a master's degree in a better university in another country, which is relatively easier than at home. Again, I chose to study here after listening to the experiences of my seniors who have studied here before and after listening to some of their ideas. Moreover, the consumption level in Malaysia is not very high. As for academic expectations, I initially hoped that my English could be improved and that I could apply for a better master's degree, but so far, I feel that I can highly recommend this university, and my English has also improved greatly.</w:t>
      </w:r>
    </w:p>
    <w:p w14:paraId="69A8B5C4">
      <w:pPr>
        <w:jc w:val="both"/>
        <w:rPr>
          <w:rFonts w:ascii="Times New Roman" w:hAnsi="Times New Roman" w:cs="Times New Roman"/>
          <w:lang w:eastAsia="zh-CN"/>
        </w:rPr>
      </w:pPr>
      <w:r>
        <w:rPr>
          <w:rFonts w:ascii="Times New Roman" w:hAnsi="Times New Roman" w:cs="Times New Roman"/>
          <w:lang w:eastAsia="zh-CN"/>
        </w:rPr>
        <w:t>Eva(00:02:56): That's great, Leo, why did you choose to study in Malaysia?</w:t>
      </w:r>
    </w:p>
    <w:p w14:paraId="345C9A51">
      <w:pPr>
        <w:jc w:val="both"/>
        <w:rPr>
          <w:rFonts w:ascii="Times New Roman" w:hAnsi="Times New Roman" w:cs="Times New Roman"/>
          <w:lang w:eastAsia="zh-CN"/>
        </w:rPr>
      </w:pPr>
      <w:r>
        <w:rPr>
          <w:rFonts w:ascii="Times New Roman" w:hAnsi="Times New Roman" w:cs="Times New Roman"/>
          <w:lang w:eastAsia="zh-CN"/>
        </w:rPr>
        <w:t>Leo(00:03:19): On the one hand, I think it will be more convenient for me to have an overseas experience so that I can go back to my home country to look for a job or even settle down in my home country, for example. The other is that I hope to improve my English in the international context of Malaysia.</w:t>
      </w:r>
    </w:p>
    <w:p w14:paraId="71F5BB1E">
      <w:pPr>
        <w:jc w:val="both"/>
        <w:rPr>
          <w:rFonts w:ascii="Times New Roman" w:hAnsi="Times New Roman" w:cs="Times New Roman"/>
          <w:lang w:eastAsia="zh-CN"/>
        </w:rPr>
      </w:pPr>
      <w:r>
        <w:rPr>
          <w:rFonts w:ascii="Times New Roman" w:hAnsi="Times New Roman" w:cs="Times New Roman"/>
          <w:lang w:eastAsia="zh-CN"/>
        </w:rPr>
        <w:t>Eva(00:03:41): And did you do any academic preparation in that area before you came?</w:t>
      </w:r>
    </w:p>
    <w:p w14:paraId="7D2E86BC">
      <w:pPr>
        <w:jc w:val="both"/>
        <w:rPr>
          <w:rFonts w:ascii="Times New Roman" w:hAnsi="Times New Roman" w:cs="Times New Roman"/>
          <w:lang w:eastAsia="zh-CN"/>
        </w:rPr>
      </w:pPr>
      <w:r>
        <w:rPr>
          <w:rFonts w:ascii="Times New Roman" w:hAnsi="Times New Roman" w:cs="Times New Roman"/>
          <w:lang w:eastAsia="zh-CN"/>
        </w:rPr>
        <w:t>Leo(00:03:59): I've learnt a little bit about Malaysia; for example, the common currency is the Malaysian Ringgit, the official languages are Malay and English, and Chinese is not used very much. In addition, before I came here, I also enrolled in an English course to help with IELTS.</w:t>
      </w:r>
    </w:p>
    <w:p w14:paraId="30EFF7CC">
      <w:pPr>
        <w:jc w:val="both"/>
        <w:rPr>
          <w:rFonts w:ascii="Times New Roman" w:hAnsi="Times New Roman" w:cs="Times New Roman"/>
          <w:lang w:eastAsia="zh-CN"/>
        </w:rPr>
      </w:pPr>
      <w:r>
        <w:rPr>
          <w:rFonts w:ascii="Times New Roman" w:hAnsi="Times New Roman" w:cs="Times New Roman"/>
          <w:lang w:eastAsia="zh-CN"/>
        </w:rPr>
        <w:t>Eva(00:04:20): OK, thank you for sharing. Next, let's ask our student Huang to share the reasons and motivations for you to choose to study in Malaysia.</w:t>
      </w:r>
    </w:p>
    <w:p w14:paraId="6E42A26C">
      <w:pPr>
        <w:jc w:val="both"/>
        <w:rPr>
          <w:rFonts w:ascii="Times New Roman" w:hAnsi="Times New Roman" w:cs="Times New Roman"/>
          <w:lang w:eastAsia="zh-CN"/>
        </w:rPr>
      </w:pPr>
      <w:r>
        <w:rPr>
          <w:rFonts w:ascii="Times New Roman" w:hAnsi="Times New Roman" w:cs="Times New Roman"/>
          <w:lang w:eastAsia="zh-CN"/>
        </w:rPr>
        <w:t>Xiao Huang (00:04:30): One of the main reasons is that my family works here, and we didn't get good grades growing up. I can't say that my personality is not suitable at home, but I think a change of environment will be more comfortable. So, I decided to come to Malaysia after I finished my secondary school exams. I didn't really prepare for anything before I came here, but I learned a little bit of English and how to speak it. I like the idea of starting a new environment from scratch and facing new challenges in life.</w:t>
      </w:r>
    </w:p>
    <w:p w14:paraId="5F852F51">
      <w:pPr>
        <w:jc w:val="both"/>
        <w:rPr>
          <w:rFonts w:ascii="Times New Roman" w:hAnsi="Times New Roman" w:cs="Times New Roman"/>
          <w:lang w:eastAsia="zh-CN"/>
        </w:rPr>
      </w:pPr>
      <w:r>
        <w:rPr>
          <w:rFonts w:ascii="Times New Roman" w:hAnsi="Times New Roman" w:cs="Times New Roman"/>
          <w:lang w:eastAsia="zh-CN"/>
        </w:rPr>
        <w:t>Eva(00:05:31): Do you have many Chinese students in Sunway?</w:t>
      </w:r>
    </w:p>
    <w:p w14:paraId="1ECA4204">
      <w:pPr>
        <w:jc w:val="both"/>
        <w:rPr>
          <w:rFonts w:ascii="Times New Roman" w:hAnsi="Times New Roman" w:cs="Times New Roman"/>
          <w:lang w:eastAsia="zh-CN"/>
        </w:rPr>
      </w:pPr>
      <w:r>
        <w:rPr>
          <w:rFonts w:ascii="Times New Roman" w:hAnsi="Times New Roman" w:cs="Times New Roman"/>
          <w:lang w:eastAsia="zh-CN"/>
        </w:rPr>
        <w:t xml:space="preserve">Xiao Huang (00:05:36): The number of undergraduates is very small. As far as I know, I am the only Chinese in my undergraduate media major class, and 80% of my classmates around me are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 and then the other 20% are from other countries.</w:t>
      </w:r>
    </w:p>
    <w:p w14:paraId="5D78F75D">
      <w:pPr>
        <w:jc w:val="both"/>
        <w:rPr>
          <w:rFonts w:ascii="Times New Roman" w:hAnsi="Times New Roman" w:cs="Times New Roman"/>
          <w:lang w:eastAsia="zh-CN"/>
        </w:rPr>
      </w:pPr>
      <w:r>
        <w:rPr>
          <w:rFonts w:ascii="Times New Roman" w:hAnsi="Times New Roman" w:cs="Times New Roman"/>
          <w:lang w:eastAsia="zh-CN"/>
        </w:rPr>
        <w:t>Eva (00:06:08): No wonder I met so many Malaysian Chinese when I recruited your Twin Ways students in Little Red Book.</w:t>
      </w:r>
    </w:p>
    <w:p w14:paraId="04552F0C">
      <w:pPr>
        <w:jc w:val="both"/>
        <w:rPr>
          <w:rFonts w:ascii="Times New Roman" w:hAnsi="Times New Roman" w:cs="Times New Roman"/>
          <w:lang w:eastAsia="zh-CN"/>
        </w:rPr>
      </w:pPr>
      <w:r>
        <w:rPr>
          <w:rFonts w:ascii="Times New Roman" w:hAnsi="Times New Roman" w:cs="Times New Roman"/>
          <w:lang w:eastAsia="zh-CN"/>
        </w:rPr>
        <w:t xml:space="preserve">Siu Wong (00:06:17): Yeah. I went to an international high school, and everyone spoke English. </w:t>
      </w:r>
      <w:r>
        <w:rPr>
          <w:rFonts w:hint="eastAsia" w:ascii="Times New Roman" w:hAnsi="Times New Roman" w:cs="Times New Roman"/>
          <w:lang w:eastAsia="zh-CN"/>
        </w:rPr>
        <w:t>.Upon arriving at my undergraduate university, I was surrounded by Mandarin-speaking Malaysian Chinese individuals .I thought that after attending university, my English had gotten worse. The reason for this is that the teachers exclusively speak English in class, and everyone else speaks Chinese.</w:t>
      </w:r>
    </w:p>
    <w:p w14:paraId="1228E672">
      <w:pPr>
        <w:jc w:val="both"/>
        <w:rPr>
          <w:rFonts w:ascii="Times New Roman" w:hAnsi="Times New Roman" w:cs="Times New Roman"/>
          <w:lang w:eastAsia="zh-CN"/>
        </w:rPr>
      </w:pPr>
      <w:r>
        <w:rPr>
          <w:rFonts w:ascii="Times New Roman" w:hAnsi="Times New Roman" w:cs="Times New Roman"/>
          <w:lang w:eastAsia="zh-CN"/>
        </w:rPr>
        <w:t xml:space="preserve">Eva(00:06:55): It's quite interesting, thanks for sharing. </w:t>
      </w:r>
      <w:r>
        <w:rPr>
          <w:rFonts w:hint="eastAsia" w:ascii="Times New Roman" w:hAnsi="Times New Roman" w:cs="Times New Roman"/>
          <w:lang w:eastAsia="zh-CN"/>
        </w:rPr>
        <w:t xml:space="preserve">The one </w:t>
      </w:r>
      <w:r>
        <w:rPr>
          <w:rFonts w:ascii="Times New Roman" w:hAnsi="Times New Roman" w:cs="Times New Roman"/>
          <w:lang w:eastAsia="zh-CN"/>
        </w:rPr>
        <w:t>from Taylor's University just came in. Please introduce yourself: your nickname, major, semester of study and any overseas experience.</w:t>
      </w:r>
    </w:p>
    <w:p w14:paraId="31DD5A69">
      <w:pPr>
        <w:jc w:val="both"/>
        <w:rPr>
          <w:rFonts w:ascii="Times New Roman" w:hAnsi="Times New Roman" w:cs="Times New Roman"/>
          <w:lang w:eastAsia="zh-CN"/>
        </w:rPr>
      </w:pPr>
      <w:r>
        <w:rPr>
          <w:rFonts w:ascii="Times New Roman" w:hAnsi="Times New Roman" w:cs="Times New Roman"/>
          <w:lang w:eastAsia="zh-CN"/>
        </w:rPr>
        <w:t>Feiyang (00:07:13): Ok. my name is Wang Zhi Feiyang; I'm studying Digital Media at Taylor's University 3rd semester, and I have no overseas experience before this.</w:t>
      </w:r>
    </w:p>
    <w:p w14:paraId="3F77040F">
      <w:pPr>
        <w:jc w:val="both"/>
        <w:rPr>
          <w:rFonts w:ascii="Times New Roman" w:hAnsi="Times New Roman" w:cs="Times New Roman"/>
          <w:lang w:eastAsia="zh-CN"/>
        </w:rPr>
      </w:pPr>
      <w:r>
        <w:rPr>
          <w:rFonts w:ascii="Times New Roman" w:hAnsi="Times New Roman" w:cs="Times New Roman"/>
          <w:lang w:eastAsia="zh-CN"/>
        </w:rPr>
        <w:t>Eva(00:07:43): Why did you choose to come to Malaysia to study?</w:t>
      </w:r>
    </w:p>
    <w:p w14:paraId="330000C3">
      <w:pPr>
        <w:jc w:val="both"/>
        <w:rPr>
          <w:rFonts w:ascii="Times New Roman" w:hAnsi="Times New Roman" w:cs="Times New Roman"/>
          <w:lang w:eastAsia="zh-CN"/>
        </w:rPr>
      </w:pPr>
      <w:r>
        <w:rPr>
          <w:rFonts w:ascii="Times New Roman" w:hAnsi="Times New Roman" w:cs="Times New Roman"/>
          <w:lang w:eastAsia="zh-CN"/>
        </w:rPr>
        <w:t>Feiyang(00:07:48):</w:t>
      </w:r>
      <w:r>
        <w:t xml:space="preserve"> </w:t>
      </w:r>
      <w:r>
        <w:rPr>
          <w:rFonts w:ascii="Times New Roman" w:hAnsi="Times New Roman" w:cs="Times New Roman"/>
          <w:lang w:eastAsia="zh-CN"/>
        </w:rPr>
        <w:t>I was able to study at a domestic undergraduate university during the National College Entrance Examination, but then I found out that there were better ones I could apply to, and because my English was better, I took the IELTS test and applied to come over here. Taylor's University's QS ranking is more than 200. I am also more interested, so I came here to study. Before I came here, I attended an English training centre in China.</w:t>
      </w:r>
    </w:p>
    <w:p w14:paraId="4154B4C3">
      <w:pPr>
        <w:jc w:val="both"/>
        <w:rPr>
          <w:rFonts w:ascii="Times New Roman" w:hAnsi="Times New Roman" w:cs="Times New Roman"/>
          <w:lang w:eastAsia="zh-CN"/>
        </w:rPr>
      </w:pPr>
      <w:r>
        <w:rPr>
          <w:rFonts w:ascii="Times New Roman" w:hAnsi="Times New Roman" w:cs="Times New Roman"/>
          <w:lang w:eastAsia="zh-CN"/>
        </w:rPr>
        <w:t>Eva(00:08:34): OK, what was your adjustment like when you first came here, such as the teaching style, the lifestyle, and the interaction with the locals? How did you adjust?</w:t>
      </w:r>
    </w:p>
    <w:p w14:paraId="577151F6">
      <w:pPr>
        <w:jc w:val="both"/>
        <w:rPr>
          <w:rFonts w:ascii="Times New Roman" w:hAnsi="Times New Roman" w:cs="Times New Roman"/>
          <w:lang w:eastAsia="zh-CN"/>
        </w:rPr>
      </w:pPr>
      <w:r>
        <w:rPr>
          <w:rFonts w:ascii="Times New Roman" w:hAnsi="Times New Roman" w:cs="Times New Roman"/>
          <w:lang w:eastAsia="zh-CN"/>
        </w:rPr>
        <w:t xml:space="preserve">Flying (00:08:50): I think it's quite good. The Chinese people here, the local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 people, and the students from other countries are all quite good. I think the food here is good, and the shopping malls are also very convenient.</w:t>
      </w:r>
    </w:p>
    <w:p w14:paraId="6126B1EB">
      <w:pPr>
        <w:jc w:val="both"/>
        <w:rPr>
          <w:rFonts w:ascii="Times New Roman" w:hAnsi="Times New Roman" w:cs="Times New Roman"/>
          <w:lang w:eastAsia="zh-CN"/>
        </w:rPr>
      </w:pPr>
      <w:r>
        <w:rPr>
          <w:rFonts w:ascii="Times New Roman" w:hAnsi="Times New Roman" w:cs="Times New Roman"/>
          <w:lang w:eastAsia="zh-CN"/>
        </w:rPr>
        <w:t>Eva(00:09:13): Do you think that just coming here has put some pressure on you in terms of your studies?</w:t>
      </w:r>
    </w:p>
    <w:p w14:paraId="3EACF14D">
      <w:pPr>
        <w:jc w:val="both"/>
        <w:rPr>
          <w:rFonts w:ascii="Times New Roman" w:hAnsi="Times New Roman" w:cs="Times New Roman"/>
          <w:lang w:eastAsia="zh-CN"/>
        </w:rPr>
      </w:pPr>
      <w:r>
        <w:rPr>
          <w:rFonts w:ascii="Times New Roman" w:hAnsi="Times New Roman" w:cs="Times New Roman"/>
          <w:lang w:eastAsia="zh-CN"/>
        </w:rPr>
        <w:t>Flying (00:09:24): The pressure is still there, is to adapt to this side of the teacher's teaching style, course requirements, and homework requirements; these are to go to understand in advance; general understanding is basically not difficult.</w:t>
      </w:r>
    </w:p>
    <w:p w14:paraId="63CE9A45">
      <w:pPr>
        <w:jc w:val="both"/>
        <w:rPr>
          <w:rFonts w:ascii="Times New Roman" w:hAnsi="Times New Roman" w:cs="Times New Roman"/>
          <w:lang w:eastAsia="zh-CN"/>
        </w:rPr>
      </w:pPr>
      <w:r>
        <w:rPr>
          <w:rFonts w:ascii="Times New Roman" w:hAnsi="Times New Roman" w:cs="Times New Roman"/>
          <w:lang w:eastAsia="zh-CN"/>
        </w:rPr>
        <w:t>Eva(00:09:49): OK, thanks for sharing! Huang, when you first came to Malaysia, what was your adjustment experience to studying in Sunway like?</w:t>
      </w:r>
    </w:p>
    <w:p w14:paraId="0AF785FE">
      <w:pPr>
        <w:jc w:val="both"/>
        <w:rPr>
          <w:rFonts w:ascii="Times New Roman" w:hAnsi="Times New Roman" w:cs="Times New Roman"/>
          <w:lang w:eastAsia="zh-CN"/>
        </w:rPr>
      </w:pPr>
      <w:r>
        <w:rPr>
          <w:rFonts w:ascii="Times New Roman" w:hAnsi="Times New Roman" w:cs="Times New Roman"/>
          <w:lang w:eastAsia="zh-CN"/>
        </w:rPr>
        <w:t>Xiao Huang (00:10:07): Obviously, the high school here is completely different from home; it's two different systems and environments, it's very different. When I first came here, there was a language barrier in the first three months, but after the first semester, there was no problem at all. Anyway, the most obvious thing I feel about the education system is that no more teachers are chasing after you to supervise you. It's more of a self-study.</w:t>
      </w:r>
    </w:p>
    <w:p w14:paraId="2DE87536">
      <w:pPr>
        <w:jc w:val="both"/>
        <w:rPr>
          <w:rFonts w:ascii="Times New Roman" w:hAnsi="Times New Roman" w:cs="Times New Roman"/>
          <w:lang w:eastAsia="zh-CN"/>
        </w:rPr>
      </w:pPr>
      <w:r>
        <w:rPr>
          <w:rFonts w:ascii="Times New Roman" w:hAnsi="Times New Roman" w:cs="Times New Roman"/>
          <w:lang w:eastAsia="zh-CN"/>
        </w:rPr>
        <w:t>Eva (00:11:20): OK, so next, I'd like to ask Juan to talk about your first adjustment to UPM.</w:t>
      </w:r>
    </w:p>
    <w:p w14:paraId="1ACBD314">
      <w:pPr>
        <w:jc w:val="both"/>
        <w:rPr>
          <w:rFonts w:ascii="Times New Roman" w:hAnsi="Times New Roman" w:cs="Times New Roman"/>
          <w:lang w:eastAsia="zh-CN"/>
        </w:rPr>
      </w:pPr>
      <w:r>
        <w:rPr>
          <w:rFonts w:ascii="Times New Roman" w:hAnsi="Times New Roman" w:cs="Times New Roman"/>
          <w:lang w:eastAsia="zh-CN"/>
        </w:rPr>
        <w:t>Yangjuan(00:11:47): When I first came here, I was particularly unable to adapt. Firstly, in terms of diet and then emotionally. It was the first time I travelled so far away from home, and I was especially homesick. I was extremely depressed for the first month and couldn't eat. It took me almost a semester to get used to the life here.</w:t>
      </w:r>
    </w:p>
    <w:p w14:paraId="43935F48">
      <w:pPr>
        <w:jc w:val="both"/>
        <w:rPr>
          <w:rFonts w:ascii="Times New Roman" w:hAnsi="Times New Roman" w:cs="Times New Roman"/>
          <w:lang w:eastAsia="zh-CN"/>
        </w:rPr>
      </w:pPr>
      <w:r>
        <w:rPr>
          <w:rFonts w:ascii="Times New Roman" w:hAnsi="Times New Roman" w:cs="Times New Roman"/>
          <w:lang w:eastAsia="zh-CN"/>
        </w:rPr>
        <w:t>Eva (00:12:26): It'll be basically fine now!</w:t>
      </w:r>
    </w:p>
    <w:p w14:paraId="2BC3F370">
      <w:pPr>
        <w:jc w:val="both"/>
        <w:rPr>
          <w:rFonts w:ascii="Times New Roman" w:hAnsi="Times New Roman" w:cs="Times New Roman"/>
          <w:lang w:eastAsia="zh-CN"/>
        </w:rPr>
      </w:pPr>
      <w:r>
        <w:rPr>
          <w:rFonts w:ascii="Times New Roman" w:hAnsi="Times New Roman" w:cs="Times New Roman"/>
          <w:lang w:eastAsia="zh-CN"/>
        </w:rPr>
        <w:t>Yangjuan(00:12:29): Yeah, it's normal now.</w:t>
      </w:r>
    </w:p>
    <w:p w14:paraId="1BB6E1AE">
      <w:pPr>
        <w:jc w:val="both"/>
        <w:rPr>
          <w:rFonts w:ascii="Times New Roman" w:hAnsi="Times New Roman" w:cs="Times New Roman"/>
          <w:lang w:eastAsia="zh-CN"/>
        </w:rPr>
      </w:pPr>
      <w:r>
        <w:rPr>
          <w:rFonts w:ascii="Times New Roman" w:hAnsi="Times New Roman" w:cs="Times New Roman"/>
          <w:lang w:eastAsia="zh-CN"/>
        </w:rPr>
        <w:t>Eva(00:12:33): How are you adapting to the learning environment at UPM? For example, when I talked to my undergraduate classmates before, they all mentioned that there are a lot of exams, essay writing, and presentations. Is there any pressure for you to study in such a mode?</w:t>
      </w:r>
    </w:p>
    <w:p w14:paraId="2A278554">
      <w:pPr>
        <w:jc w:val="both"/>
        <w:rPr>
          <w:rFonts w:ascii="Times New Roman" w:hAnsi="Times New Roman" w:cs="Times New Roman"/>
          <w:lang w:eastAsia="zh-CN"/>
        </w:rPr>
      </w:pPr>
      <w:r>
        <w:rPr>
          <w:rFonts w:ascii="Times New Roman" w:hAnsi="Times New Roman" w:cs="Times New Roman"/>
          <w:lang w:eastAsia="zh-CN"/>
        </w:rPr>
        <w:t>Yangjuan(00:12:57): There will be. I think the teachers and students here are very nice, you can ask them if you don't understand, and they will help you. Also, university time is more flexible, and you have time to cope with all these things, so I think it's quite OK.</w:t>
      </w:r>
    </w:p>
    <w:p w14:paraId="719737DA">
      <w:pPr>
        <w:jc w:val="both"/>
        <w:rPr>
          <w:rFonts w:ascii="Times New Roman" w:hAnsi="Times New Roman" w:cs="Times New Roman"/>
          <w:lang w:eastAsia="zh-CN"/>
        </w:rPr>
      </w:pPr>
      <w:r>
        <w:rPr>
          <w:rFonts w:ascii="Times New Roman" w:hAnsi="Times New Roman" w:cs="Times New Roman"/>
          <w:lang w:eastAsia="zh-CN"/>
        </w:rPr>
        <w:t>Eva(00:13:25): Do you feel that the way you were taught at UPM, the way you learnt, including some of the administrative admissions process on their side, was different from your friends who went to university in China?</w:t>
      </w:r>
    </w:p>
    <w:p w14:paraId="4AF3A818">
      <w:pPr>
        <w:jc w:val="both"/>
        <w:rPr>
          <w:rFonts w:ascii="Times New Roman" w:hAnsi="Times New Roman" w:cs="Times New Roman"/>
          <w:lang w:eastAsia="zh-CN"/>
        </w:rPr>
      </w:pPr>
      <w:r>
        <w:rPr>
          <w:rFonts w:ascii="Times New Roman" w:hAnsi="Times New Roman" w:cs="Times New Roman"/>
          <w:lang w:eastAsia="zh-CN"/>
        </w:rPr>
        <w:t>Yangjuan(00:13:41): First of all, I think the teaching style here is more relaxed and flexible, which is very suitable for kids like me who don't like to be disciplined. Secondly, I think the administrative efficiency in Malaysia is much slower than at home, so if you want to do something, you must do it in advance, even though you are almost used to the slow pace.</w:t>
      </w:r>
    </w:p>
    <w:p w14:paraId="20B8FAC4">
      <w:pPr>
        <w:jc w:val="both"/>
        <w:rPr>
          <w:rFonts w:ascii="Times New Roman" w:hAnsi="Times New Roman" w:cs="Times New Roman"/>
          <w:lang w:eastAsia="zh-CN"/>
        </w:rPr>
      </w:pPr>
      <w:r>
        <w:rPr>
          <w:rFonts w:ascii="Times New Roman" w:hAnsi="Times New Roman" w:cs="Times New Roman"/>
          <w:lang w:eastAsia="zh-CN"/>
        </w:rPr>
        <w:t>Eva (00:14:09): OK, thanks for sharing. Next, could Leo please talk about the adjustment in terms of study and life when you first arrived at UTM?</w:t>
      </w:r>
    </w:p>
    <w:p w14:paraId="0AD0F6D7">
      <w:pPr>
        <w:jc w:val="both"/>
        <w:rPr>
          <w:rFonts w:ascii="Times New Roman" w:hAnsi="Times New Roman" w:cs="Times New Roman"/>
          <w:lang w:eastAsia="zh-CN"/>
        </w:rPr>
      </w:pPr>
      <w:r>
        <w:rPr>
          <w:rFonts w:ascii="Times New Roman" w:hAnsi="Times New Roman" w:cs="Times New Roman"/>
          <w:lang w:eastAsia="zh-CN"/>
        </w:rPr>
        <w:t>Leo(00:14:26): When I first arrived in Malaysia, I didn't exchange RM in advance and didn't have a Visa card, so it was difficult to get by. But fortunately, many places can use Alipay to pay, so I was able to get used to it. Also, I didn't consider going to university and renting an apartment in advance, so it was a bit difficult initially. At that time, I was unfamiliar with the place, and I had never been abroad before, so I was still a bit uncomfortable.</w:t>
      </w:r>
    </w:p>
    <w:p w14:paraId="6B4FCBE7">
      <w:pPr>
        <w:jc w:val="both"/>
        <w:rPr>
          <w:rFonts w:ascii="Times New Roman" w:hAnsi="Times New Roman" w:cs="Times New Roman"/>
          <w:lang w:eastAsia="zh-CN"/>
        </w:rPr>
      </w:pPr>
      <w:r>
        <w:rPr>
          <w:rFonts w:ascii="Times New Roman" w:hAnsi="Times New Roman" w:cs="Times New Roman"/>
          <w:lang w:eastAsia="zh-CN"/>
        </w:rPr>
        <w:t>Eva(00:15:03): How are you adapting to studying business administration? Is there any pressure to study?</w:t>
      </w:r>
    </w:p>
    <w:p w14:paraId="4AEE923D">
      <w:pPr>
        <w:jc w:val="both"/>
        <w:rPr>
          <w:rFonts w:ascii="Times New Roman" w:hAnsi="Times New Roman" w:cs="Times New Roman"/>
          <w:lang w:eastAsia="zh-CN"/>
        </w:rPr>
      </w:pPr>
      <w:r>
        <w:rPr>
          <w:rFonts w:ascii="Times New Roman" w:hAnsi="Times New Roman" w:cs="Times New Roman"/>
          <w:lang w:eastAsia="zh-CN"/>
        </w:rPr>
        <w:t>Leo(00:15:14): Like we studied Business Administration, it's fine; the programme's pace can be accepted and adapted to, and the exams and essays can also be adapted to. Comparatively speaking, I think the Malaysian side of the assessment is more comprehensive, unlike the domestic, which is still purely paper to determine the score.</w:t>
      </w:r>
    </w:p>
    <w:p w14:paraId="4FD0E20B">
      <w:pPr>
        <w:jc w:val="both"/>
        <w:rPr>
          <w:rFonts w:ascii="Times New Roman" w:hAnsi="Times New Roman" w:cs="Times New Roman"/>
          <w:lang w:eastAsia="zh-CN"/>
        </w:rPr>
      </w:pPr>
      <w:r>
        <w:rPr>
          <w:rFonts w:ascii="Times New Roman" w:hAnsi="Times New Roman" w:cs="Times New Roman"/>
          <w:lang w:eastAsia="zh-CN"/>
        </w:rPr>
        <w:t>Eva(00:15:53): Thank you for sharing with us.</w:t>
      </w:r>
      <w:r>
        <w:rPr>
          <w:rFonts w:hint="eastAsia" w:ascii="Times New Roman" w:hAnsi="Times New Roman" w:cs="Times New Roman"/>
          <w:lang w:eastAsia="zh-CN"/>
        </w:rPr>
        <w:t xml:space="preserve"> The one from</w:t>
      </w:r>
      <w:r>
        <w:rPr>
          <w:rFonts w:ascii="Times New Roman" w:hAnsi="Times New Roman" w:cs="Times New Roman"/>
          <w:lang w:eastAsia="zh-CN"/>
        </w:rPr>
        <w:t xml:space="preserve"> Inti'</w:t>
      </w:r>
      <w:r>
        <w:rPr>
          <w:rFonts w:hint="eastAsia" w:ascii="Times New Roman" w:hAnsi="Times New Roman" w:cs="Times New Roman"/>
          <w:lang w:eastAsia="zh-CN"/>
        </w:rPr>
        <w:t>s international university</w:t>
      </w:r>
      <w:r>
        <w:rPr>
          <w:rFonts w:ascii="Times New Roman" w:hAnsi="Times New Roman" w:cs="Times New Roman"/>
          <w:lang w:eastAsia="zh-CN"/>
        </w:rPr>
        <w:t xml:space="preserve"> may be unable to get in because of the internet problem, so let's continue the chat. The next question is about the role and function of media technology in everyone's study in Malaysia; the first question is about the five apps that we use the most frequently to study in Malaysia; please, Juan, first.</w:t>
      </w:r>
    </w:p>
    <w:p w14:paraId="2908C807">
      <w:pPr>
        <w:jc w:val="both"/>
        <w:rPr>
          <w:rFonts w:ascii="Times New Roman" w:hAnsi="Times New Roman" w:cs="Times New Roman"/>
          <w:lang w:eastAsia="zh-CN"/>
        </w:rPr>
      </w:pPr>
      <w:r>
        <w:rPr>
          <w:rFonts w:ascii="Times New Roman" w:hAnsi="Times New Roman" w:cs="Times New Roman"/>
          <w:lang w:eastAsia="zh-CN"/>
        </w:rPr>
        <w:t>Yangjuan(00:16:36): I use WeChat and Alipay first, then WhatsApp, Grab and Spotify. WeChat is for chatting with my family in China, Alipay is for buying and paying for things, WhatsApp is for communicating with teachers and classmates here in Malaysia, and Grab is for taking a taxi and ordering takeaways. Grab is generally used for daily travelling, such as taking a taxi and ordering takeaway. Spotify is a software for daily listening to music, for entertainment, and for relaxation.</w:t>
      </w:r>
    </w:p>
    <w:p w14:paraId="1A204760">
      <w:pPr>
        <w:jc w:val="both"/>
        <w:rPr>
          <w:rFonts w:ascii="Times New Roman" w:hAnsi="Times New Roman" w:cs="Times New Roman"/>
          <w:lang w:eastAsia="zh-CN"/>
        </w:rPr>
      </w:pPr>
      <w:r>
        <w:rPr>
          <w:rFonts w:ascii="Times New Roman" w:hAnsi="Times New Roman" w:cs="Times New Roman"/>
          <w:lang w:eastAsia="zh-CN"/>
        </w:rPr>
        <w:t>Eva(00:17:19): Do you usually use WhatsApp to communicate with your teachers and local students about your studies? Or do you share some interesting things in life and daily food with them?</w:t>
      </w:r>
    </w:p>
    <w:p w14:paraId="041DFA2E">
      <w:pPr>
        <w:jc w:val="both"/>
        <w:rPr>
          <w:rFonts w:ascii="Times New Roman" w:hAnsi="Times New Roman" w:cs="Times New Roman"/>
          <w:lang w:eastAsia="zh-CN"/>
        </w:rPr>
      </w:pPr>
      <w:r>
        <w:rPr>
          <w:rFonts w:ascii="Times New Roman" w:hAnsi="Times New Roman" w:cs="Times New Roman"/>
          <w:lang w:eastAsia="zh-CN"/>
        </w:rPr>
        <w:t>Yangjuan(00:17:36): We use WhatsApp to communicate with our teachers mainly for academic purposes because most of our teachers will use WhatsApp to form a group when we start a new class each semester. We also use WhatsApp to communicate with local students, mainly for academic purposes.</w:t>
      </w:r>
    </w:p>
    <w:p w14:paraId="3CA3EBE3">
      <w:pPr>
        <w:jc w:val="both"/>
        <w:rPr>
          <w:rFonts w:ascii="Times New Roman" w:hAnsi="Times New Roman" w:cs="Times New Roman"/>
          <w:lang w:eastAsia="zh-CN"/>
        </w:rPr>
      </w:pPr>
      <w:r>
        <w:rPr>
          <w:rFonts w:ascii="Times New Roman" w:hAnsi="Times New Roman" w:cs="Times New Roman"/>
          <w:lang w:eastAsia="zh-CN"/>
        </w:rPr>
        <w:t>Eva(00:17:56): And how often do you interact with Chinese students at UPM?</w:t>
      </w:r>
    </w:p>
    <w:p w14:paraId="46C5BB96">
      <w:pPr>
        <w:jc w:val="both"/>
        <w:rPr>
          <w:rFonts w:ascii="Times New Roman" w:hAnsi="Times New Roman" w:cs="Times New Roman"/>
          <w:lang w:eastAsia="zh-CN"/>
        </w:rPr>
      </w:pPr>
      <w:r>
        <w:rPr>
          <w:rFonts w:ascii="Times New Roman" w:hAnsi="Times New Roman" w:cs="Times New Roman"/>
          <w:lang w:eastAsia="zh-CN"/>
        </w:rPr>
        <w:t>Yangjuan(00:18:03): It's quite a lot; there are more than 10 students from China in my class. We usually use WeChat to communicate, and we chat a lot, discuss our studies, and then go out together.</w:t>
      </w:r>
    </w:p>
    <w:p w14:paraId="3402B99B">
      <w:pPr>
        <w:jc w:val="both"/>
        <w:rPr>
          <w:rFonts w:ascii="Times New Roman" w:hAnsi="Times New Roman" w:cs="Times New Roman"/>
          <w:lang w:eastAsia="zh-CN"/>
        </w:rPr>
      </w:pPr>
      <w:r>
        <w:rPr>
          <w:rFonts w:ascii="Times New Roman" w:hAnsi="Times New Roman" w:cs="Times New Roman"/>
          <w:lang w:eastAsia="zh-CN"/>
        </w:rPr>
        <w:t xml:space="preserve">Eva(00:18:32): Yes. In Malaysia, universitys like to assign group work. Xiaojuan, I would like to know if you usually prefer to team up with Chinese undergraduates in your course group work. Or do you prefer to team up with Malays or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w:t>
      </w:r>
    </w:p>
    <w:p w14:paraId="7627E5FC">
      <w:pPr>
        <w:jc w:val="both"/>
        <w:rPr>
          <w:rFonts w:ascii="Times New Roman" w:hAnsi="Times New Roman" w:cs="Times New Roman"/>
          <w:lang w:eastAsia="zh-CN"/>
        </w:rPr>
      </w:pPr>
      <w:r>
        <w:rPr>
          <w:rFonts w:ascii="Times New Roman" w:hAnsi="Times New Roman" w:cs="Times New Roman"/>
          <w:lang w:eastAsia="zh-CN"/>
        </w:rPr>
        <w:t xml:space="preserve">Yangjuan(00:18:56): If I have a choice, I always prefer local and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 I usually don't team up with Chinese.</w:t>
      </w:r>
    </w:p>
    <w:p w14:paraId="2E09B4FA">
      <w:pPr>
        <w:jc w:val="both"/>
        <w:rPr>
          <w:rFonts w:ascii="Times New Roman" w:hAnsi="Times New Roman" w:cs="Times New Roman"/>
          <w:lang w:eastAsia="zh-CN"/>
        </w:rPr>
      </w:pPr>
      <w:r>
        <w:rPr>
          <w:rFonts w:ascii="Times New Roman" w:hAnsi="Times New Roman" w:cs="Times New Roman"/>
          <w:lang w:eastAsia="zh-CN"/>
        </w:rPr>
        <w:t>Eva (00:19:05): Why?</w:t>
      </w:r>
    </w:p>
    <w:p w14:paraId="1BE6989E">
      <w:pPr>
        <w:jc w:val="both"/>
        <w:rPr>
          <w:rFonts w:ascii="Times New Roman" w:hAnsi="Times New Roman" w:cs="Times New Roman"/>
          <w:lang w:eastAsia="zh-CN"/>
        </w:rPr>
      </w:pPr>
      <w:r>
        <w:rPr>
          <w:rFonts w:ascii="Times New Roman" w:hAnsi="Times New Roman" w:cs="Times New Roman"/>
          <w:lang w:eastAsia="zh-CN"/>
        </w:rPr>
        <w:t>Yangjuan(00:19:06): I came here to study abroad because I wanted to communicate with the locals and learn more about their culture and language, so I preferred to team up with them to have a more international atmosphere and improve my English speaking skills.</w:t>
      </w:r>
    </w:p>
    <w:p w14:paraId="7A6B1B17">
      <w:pPr>
        <w:jc w:val="both"/>
        <w:rPr>
          <w:rFonts w:ascii="Times New Roman" w:hAnsi="Times New Roman" w:cs="Times New Roman"/>
          <w:lang w:eastAsia="zh-CN"/>
        </w:rPr>
      </w:pPr>
      <w:r>
        <w:rPr>
          <w:rFonts w:ascii="Times New Roman" w:hAnsi="Times New Roman" w:cs="Times New Roman"/>
          <w:lang w:eastAsia="zh-CN"/>
        </w:rPr>
        <w:t xml:space="preserve">Eva(00:19:24): OK, thanks for sharing. </w:t>
      </w:r>
      <w:r>
        <w:rPr>
          <w:rFonts w:hint="eastAsia" w:ascii="Times New Roman" w:hAnsi="Times New Roman" w:cs="Times New Roman"/>
          <w:lang w:eastAsia="zh-CN"/>
        </w:rPr>
        <w:t>L</w:t>
      </w:r>
      <w:r>
        <w:rPr>
          <w:rFonts w:ascii="Times New Roman" w:hAnsi="Times New Roman" w:cs="Times New Roman"/>
          <w:lang w:eastAsia="zh-CN"/>
        </w:rPr>
        <w:t>eo, what are the five apps you use most frequently?</w:t>
      </w:r>
    </w:p>
    <w:p w14:paraId="67298447">
      <w:pPr>
        <w:jc w:val="both"/>
        <w:rPr>
          <w:rFonts w:ascii="Times New Roman" w:hAnsi="Times New Roman" w:cs="Times New Roman"/>
          <w:lang w:eastAsia="zh-CN"/>
        </w:rPr>
      </w:pPr>
      <w:r>
        <w:rPr>
          <w:rFonts w:ascii="Times New Roman" w:hAnsi="Times New Roman" w:cs="Times New Roman"/>
          <w:lang w:eastAsia="zh-CN"/>
        </w:rPr>
        <w:t>Leo(00:19:35): First of all, Alipay is the most frequently used for payment. Secondly, there's the UTM app for signing in at our university, and then there's Teams for classes, and then there's Google Mail for receiving notifications from the university and communicating with teachers. The last one is Shopee and Lazada for shopping.</w:t>
      </w:r>
    </w:p>
    <w:p w14:paraId="6CA59064">
      <w:pPr>
        <w:jc w:val="both"/>
        <w:rPr>
          <w:rFonts w:ascii="Times New Roman" w:hAnsi="Times New Roman" w:cs="Times New Roman"/>
          <w:lang w:eastAsia="zh-CN"/>
        </w:rPr>
      </w:pPr>
      <w:r>
        <w:rPr>
          <w:rFonts w:ascii="Times New Roman" w:hAnsi="Times New Roman" w:cs="Times New Roman"/>
        </w:rPr>
        <w:t>Eva (00:20:09): OK</w:t>
      </w:r>
      <w:r>
        <w:rPr>
          <w:rFonts w:ascii="Times New Roman" w:hAnsi="Times New Roman" w:cs="Times New Roman"/>
          <w:lang w:eastAsia="zh-CN"/>
        </w:rPr>
        <w:t xml:space="preserve">. </w:t>
      </w:r>
      <w:r>
        <w:rPr>
          <w:rFonts w:ascii="Times New Roman" w:hAnsi="Times New Roman" w:cs="Times New Roman"/>
        </w:rPr>
        <w:t xml:space="preserve">Do you generally use Google </w:t>
      </w:r>
      <w:r>
        <w:rPr>
          <w:rFonts w:ascii="Times New Roman" w:hAnsi="Times New Roman" w:cs="Times New Roman"/>
          <w:lang w:eastAsia="zh-CN"/>
        </w:rPr>
        <w:t xml:space="preserve">Mail </w:t>
      </w:r>
      <w:r>
        <w:rPr>
          <w:rFonts w:ascii="Times New Roman" w:hAnsi="Times New Roman" w:cs="Times New Roman"/>
        </w:rPr>
        <w:t>or WhatsApp to communicate with your teachers a little bit more</w:t>
      </w:r>
      <w:r>
        <w:rPr>
          <w:rFonts w:ascii="Times New Roman" w:hAnsi="Times New Roman" w:cs="Times New Roman"/>
          <w:lang w:eastAsia="zh-CN"/>
        </w:rPr>
        <w:t>?</w:t>
      </w:r>
    </w:p>
    <w:p w14:paraId="31EA0F8A">
      <w:pPr>
        <w:jc w:val="both"/>
        <w:rPr>
          <w:rFonts w:ascii="Times New Roman" w:hAnsi="Times New Roman" w:cs="Times New Roman"/>
          <w:lang w:eastAsia="zh-CN"/>
        </w:rPr>
      </w:pPr>
      <w:r>
        <w:rPr>
          <w:rFonts w:ascii="Times New Roman" w:hAnsi="Times New Roman" w:cs="Times New Roman"/>
          <w:lang w:eastAsia="zh-CN"/>
        </w:rPr>
        <w:t>Leo</w:t>
      </w:r>
      <w:r>
        <w:rPr>
          <w:rFonts w:ascii="Times New Roman" w:hAnsi="Times New Roman" w:cs="Times New Roman"/>
        </w:rPr>
        <w:t xml:space="preserve">(00:20:18): It's mainly </w:t>
      </w:r>
      <w:r>
        <w:rPr>
          <w:rFonts w:ascii="Times New Roman" w:hAnsi="Times New Roman" w:cs="Times New Roman"/>
          <w:lang w:eastAsia="zh-CN"/>
        </w:rPr>
        <w:t>more</w:t>
      </w:r>
      <w:r>
        <w:rPr>
          <w:rFonts w:ascii="Times New Roman" w:hAnsi="Times New Roman" w:cs="Times New Roman"/>
        </w:rPr>
        <w:t xml:space="preserve"> about sending emails </w:t>
      </w:r>
      <w:r>
        <w:rPr>
          <w:rFonts w:ascii="Times New Roman" w:hAnsi="Times New Roman" w:cs="Times New Roman"/>
          <w:lang w:eastAsia="zh-CN"/>
        </w:rPr>
        <w:t>and communicating study queries through emails.</w:t>
      </w:r>
    </w:p>
    <w:p w14:paraId="517507EE">
      <w:pPr>
        <w:jc w:val="both"/>
        <w:rPr>
          <w:rFonts w:ascii="Times New Roman" w:hAnsi="Times New Roman" w:cs="Times New Roman"/>
          <w:lang w:eastAsia="zh-CN"/>
        </w:rPr>
      </w:pPr>
      <w:r>
        <w:rPr>
          <w:rFonts w:ascii="Times New Roman" w:hAnsi="Times New Roman" w:cs="Times New Roman"/>
          <w:lang w:eastAsia="zh-CN"/>
        </w:rPr>
        <w:t xml:space="preserve">Eva(00:20:30): Do you tend to team up with Chinese students in group work or with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 and local or other international students?</w:t>
      </w:r>
    </w:p>
    <w:p w14:paraId="0C047D26">
      <w:pPr>
        <w:jc w:val="both"/>
        <w:rPr>
          <w:rFonts w:ascii="Times New Roman" w:hAnsi="Times New Roman" w:cs="Times New Roman"/>
          <w:lang w:eastAsia="zh-CN"/>
        </w:rPr>
      </w:pPr>
      <w:r>
        <w:rPr>
          <w:rFonts w:ascii="Times New Roman" w:hAnsi="Times New Roman" w:cs="Times New Roman"/>
          <w:lang w:eastAsia="zh-CN"/>
        </w:rPr>
        <w:t>Leo(00:20:41): I'm still mostly with the Chinese, but I do team up with the locals occasionally.</w:t>
      </w:r>
    </w:p>
    <w:p w14:paraId="36809526">
      <w:pPr>
        <w:jc w:val="both"/>
        <w:rPr>
          <w:rFonts w:ascii="Times New Roman" w:hAnsi="Times New Roman" w:cs="Times New Roman"/>
          <w:lang w:eastAsia="zh-CN"/>
        </w:rPr>
      </w:pPr>
      <w:r>
        <w:rPr>
          <w:rFonts w:ascii="Times New Roman" w:hAnsi="Times New Roman" w:cs="Times New Roman"/>
          <w:lang w:eastAsia="zh-CN"/>
        </w:rPr>
        <w:t>Eva(00:20:53): OK, thank you for sharing. Our Inti students are coming in; welcome; please come and introduce yourself, your major, your semester of study, and whether you have any overseas study experience.</w:t>
      </w:r>
    </w:p>
    <w:p w14:paraId="146D5B81">
      <w:pPr>
        <w:jc w:val="both"/>
        <w:rPr>
          <w:rFonts w:ascii="Times New Roman" w:hAnsi="Times New Roman" w:cs="Times New Roman"/>
          <w:lang w:eastAsia="zh-CN"/>
        </w:rPr>
      </w:pPr>
      <w:r>
        <w:rPr>
          <w:rFonts w:ascii="Times New Roman" w:hAnsi="Times New Roman" w:cs="Times New Roman"/>
          <w:lang w:eastAsia="zh-CN"/>
        </w:rPr>
        <w:t xml:space="preserve">Yiran(00:21:14): Hello, everyone. My name is </w:t>
      </w:r>
      <w:r>
        <w:rPr>
          <w:rFonts w:hint="eastAsia" w:ascii="Times New Roman" w:hAnsi="Times New Roman" w:cs="Times New Roman"/>
          <w:lang w:eastAsia="zh-CN"/>
        </w:rPr>
        <w:t>Yiran</w:t>
      </w:r>
      <w:r>
        <w:rPr>
          <w:rFonts w:ascii="Times New Roman" w:hAnsi="Times New Roman" w:cs="Times New Roman"/>
          <w:lang w:eastAsia="zh-CN"/>
        </w:rPr>
        <w:t>, and I am from In</w:t>
      </w:r>
      <w:r>
        <w:rPr>
          <w:rFonts w:hint="eastAsia" w:ascii="Times New Roman" w:hAnsi="Times New Roman" w:cs="Times New Roman"/>
          <w:lang w:eastAsia="zh-CN"/>
        </w:rPr>
        <w:t>ti</w:t>
      </w:r>
      <w:r>
        <w:rPr>
          <w:rFonts w:ascii="Times New Roman" w:hAnsi="Times New Roman" w:cs="Times New Roman"/>
          <w:lang w:eastAsia="zh-CN"/>
        </w:rPr>
        <w:t>'</w:t>
      </w:r>
      <w:r>
        <w:rPr>
          <w:rFonts w:hint="eastAsia" w:ascii="Times New Roman" w:hAnsi="Times New Roman" w:cs="Times New Roman"/>
          <w:lang w:eastAsia="zh-CN"/>
        </w:rPr>
        <w:t>s International</w:t>
      </w:r>
      <w:r>
        <w:rPr>
          <w:rFonts w:ascii="Times New Roman" w:hAnsi="Times New Roman" w:cs="Times New Roman"/>
          <w:lang w:eastAsia="zh-CN"/>
        </w:rPr>
        <w:t xml:space="preserve"> University. I'm 23 years old, and I'm studying Fashion Management and Communication. I'm in my 6th semester and had no overseas study experience before coming to Malaysia.</w:t>
      </w:r>
    </w:p>
    <w:p w14:paraId="214EF723">
      <w:pPr>
        <w:jc w:val="both"/>
        <w:rPr>
          <w:rFonts w:ascii="Times New Roman" w:hAnsi="Times New Roman" w:cs="Times New Roman"/>
          <w:lang w:eastAsia="zh-CN"/>
        </w:rPr>
      </w:pPr>
      <w:r>
        <w:rPr>
          <w:rFonts w:ascii="Times New Roman" w:hAnsi="Times New Roman" w:cs="Times New Roman"/>
          <w:lang w:eastAsia="zh-CN"/>
        </w:rPr>
        <w:t xml:space="preserve">Eva (00:21:33): OK, we </w:t>
      </w:r>
      <w:r>
        <w:rPr>
          <w:rFonts w:hint="eastAsia" w:ascii="Times New Roman" w:hAnsi="Times New Roman" w:cs="Times New Roman"/>
          <w:lang w:eastAsia="zh-CN"/>
        </w:rPr>
        <w:t xml:space="preserve">are </w:t>
      </w:r>
      <w:r>
        <w:rPr>
          <w:rFonts w:ascii="Times New Roman" w:hAnsi="Times New Roman" w:cs="Times New Roman"/>
          <w:lang w:eastAsia="zh-CN"/>
        </w:rPr>
        <w:t>talking about the top five apps people frequently use to study in Malaysia.</w:t>
      </w:r>
    </w:p>
    <w:p w14:paraId="3B91C25A">
      <w:pPr>
        <w:jc w:val="both"/>
        <w:rPr>
          <w:rFonts w:ascii="Times New Roman" w:hAnsi="Times New Roman" w:cs="Times New Roman"/>
          <w:lang w:eastAsia="zh-CN"/>
        </w:rPr>
      </w:pPr>
      <w:r>
        <w:rPr>
          <w:rFonts w:ascii="Times New Roman" w:hAnsi="Times New Roman" w:cs="Times New Roman"/>
          <w:lang w:eastAsia="zh-CN"/>
        </w:rPr>
        <w:t xml:space="preserve">Yiran(00:21:53): The first one is </w:t>
      </w:r>
      <w:r>
        <w:rPr>
          <w:rFonts w:ascii="Times New Roman" w:hAnsi="Times New Roman" w:cs="Times New Roman"/>
        </w:rPr>
        <w:t>WhatsApp</w:t>
      </w:r>
      <w:r>
        <w:rPr>
          <w:rFonts w:ascii="Times New Roman" w:hAnsi="Times New Roman" w:cs="Times New Roman"/>
          <w:lang w:eastAsia="zh-CN"/>
        </w:rPr>
        <w:t xml:space="preserve">. Whether in class or group work, you need to use </w:t>
      </w:r>
      <w:r>
        <w:rPr>
          <w:rFonts w:ascii="Times New Roman" w:hAnsi="Times New Roman" w:cs="Times New Roman"/>
        </w:rPr>
        <w:t>WhatsApp</w:t>
      </w:r>
      <w:r>
        <w:rPr>
          <w:rFonts w:ascii="Times New Roman" w:hAnsi="Times New Roman" w:cs="Times New Roman"/>
          <w:lang w:eastAsia="zh-CN"/>
        </w:rPr>
        <w:t>, which is equivalent to WeChat in China. The second is Google Mail, which usually sends emails to the teacher, sends homework and so on. It usually needs to use Gmail for the professor and tutor. The third is Touchgo, to pay, equivalent to the domestic Alipay. The fourth Grab, often used to take a taxi, is equivalent to the domestic drop. The fifth is Google Maps; usually, when going outside to play, including when travelling transport settings, one must use Google Maps.</w:t>
      </w:r>
    </w:p>
    <w:p w14:paraId="5F31116D">
      <w:pPr>
        <w:jc w:val="both"/>
        <w:rPr>
          <w:rFonts w:ascii="Times New Roman" w:hAnsi="Times New Roman" w:cs="Times New Roman"/>
          <w:lang w:eastAsia="zh-CN"/>
        </w:rPr>
      </w:pPr>
      <w:r>
        <w:rPr>
          <w:rFonts w:ascii="Times New Roman" w:hAnsi="Times New Roman" w:cs="Times New Roman"/>
          <w:lang w:eastAsia="zh-CN"/>
        </w:rPr>
        <w:t xml:space="preserve">Eva(00:23:34): OK, thanks. You're now in your internship, and you've been in Malaysia for 3 years. How often do you communicate and integrate with Malaysian locals,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 and international students from other countries?</w:t>
      </w:r>
    </w:p>
    <w:p w14:paraId="7485E94C">
      <w:pPr>
        <w:jc w:val="both"/>
        <w:rPr>
          <w:rFonts w:ascii="Times New Roman" w:hAnsi="Times New Roman" w:cs="Times New Roman"/>
          <w:lang w:eastAsia="zh-CN"/>
        </w:rPr>
      </w:pPr>
      <w:r>
        <w:rPr>
          <w:rFonts w:ascii="Times New Roman" w:hAnsi="Times New Roman" w:cs="Times New Roman"/>
          <w:lang w:eastAsia="zh-CN"/>
        </w:rPr>
        <w:t xml:space="preserve">Yiran (00:23:56): I always make more </w:t>
      </w:r>
      <w:r>
        <w:rPr>
          <w:rFonts w:hint="eastAsia" w:ascii="Times New Roman" w:hAnsi="Times New Roman" w:cs="Times New Roman"/>
          <w:lang w:val="en-US" w:eastAsia="zh-CN"/>
        </w:rPr>
        <w:t xml:space="preserve">Malaysian </w:t>
      </w:r>
      <w:r>
        <w:rPr>
          <w:rFonts w:ascii="Times New Roman" w:hAnsi="Times New Roman" w:cs="Times New Roman"/>
          <w:lang w:eastAsia="zh-CN"/>
        </w:rPr>
        <w:t xml:space="preserve">Chinese friends and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 classmates. Because they are very good in language, they are skilled in using Chinese and English. When I work in a group, I often work with</w:t>
      </w:r>
      <w:r>
        <w:rPr>
          <w:rFonts w:hint="eastAsia" w:ascii="Times New Roman" w:hAnsi="Times New Roman" w:cs="Times New Roman"/>
          <w:lang w:val="en-US" w:eastAsia="zh-CN"/>
        </w:rPr>
        <w:t xml:space="preserve"> Malaysian</w:t>
      </w:r>
      <w:r>
        <w:rPr>
          <w:rFonts w:ascii="Times New Roman" w:hAnsi="Times New Roman" w:cs="Times New Roman"/>
          <w:lang w:eastAsia="zh-CN"/>
        </w:rPr>
        <w:t xml:space="preserve"> Chinese people, and I think they are very involved in the group work process; they will volunteer to be the group leader and then assign the group tasks. And the cultural background is different, so I can learn more about the culture.</w:t>
      </w:r>
    </w:p>
    <w:p w14:paraId="2CADFE0A">
      <w:pPr>
        <w:jc w:val="both"/>
        <w:rPr>
          <w:rFonts w:ascii="Times New Roman" w:hAnsi="Times New Roman" w:cs="Times New Roman"/>
          <w:lang w:eastAsia="zh-CN"/>
        </w:rPr>
      </w:pPr>
      <w:r>
        <w:rPr>
          <w:rFonts w:ascii="Times New Roman" w:hAnsi="Times New Roman" w:cs="Times New Roman"/>
          <w:lang w:eastAsia="zh-CN"/>
        </w:rPr>
        <w:t xml:space="preserve">Eva(00:25:18): Do you communicate with your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 friends more online or face to face?</w:t>
      </w:r>
    </w:p>
    <w:p w14:paraId="758EF0EE">
      <w:pPr>
        <w:jc w:val="both"/>
        <w:rPr>
          <w:rFonts w:ascii="Times New Roman" w:hAnsi="Times New Roman" w:cs="Times New Roman"/>
          <w:lang w:eastAsia="zh-CN"/>
        </w:rPr>
      </w:pPr>
      <w:r>
        <w:rPr>
          <w:rFonts w:ascii="Times New Roman" w:hAnsi="Times New Roman" w:cs="Times New Roman"/>
          <w:lang w:eastAsia="zh-CN"/>
        </w:rPr>
        <w:t>Yiran(00:25:25): It should be more face-to-face because they usually like to discuss face-to-face, and often after the class, the offline discussion is also more.</w:t>
      </w:r>
    </w:p>
    <w:p w14:paraId="120C0228">
      <w:pPr>
        <w:jc w:val="both"/>
        <w:rPr>
          <w:rFonts w:ascii="Times New Roman" w:hAnsi="Times New Roman" w:cs="Times New Roman"/>
          <w:lang w:eastAsia="zh-CN"/>
        </w:rPr>
      </w:pPr>
      <w:r>
        <w:rPr>
          <w:rFonts w:ascii="Times New Roman" w:hAnsi="Times New Roman" w:cs="Times New Roman"/>
          <w:lang w:eastAsia="zh-CN"/>
        </w:rPr>
        <w:t xml:space="preserve">Eva (00:25:40): </w:t>
      </w:r>
      <w:r>
        <w:rPr>
          <w:rFonts w:hint="eastAsia" w:ascii="Times New Roman" w:hAnsi="Times New Roman"/>
          <w:color w:val="auto"/>
          <w:sz w:val="22"/>
          <w:szCs w:val="24"/>
        </w:rPr>
        <w:t xml:space="preserve">OK, thanks for sharing. Next up, I'd like to ask </w:t>
      </w:r>
      <w:r>
        <w:rPr>
          <w:rFonts w:hint="eastAsia" w:ascii="Times New Roman" w:hAnsi="Times New Roman"/>
          <w:color w:val="auto"/>
          <w:sz w:val="22"/>
          <w:szCs w:val="24"/>
          <w:lang w:val="zh-CN" w:eastAsia="zh-CN" w:bidi="zh-CN"/>
        </w:rPr>
        <w:t xml:space="preserve">FeiYang </w:t>
      </w:r>
      <w:r>
        <w:rPr>
          <w:rFonts w:hint="eastAsia" w:ascii="Times New Roman" w:hAnsi="Times New Roman"/>
          <w:color w:val="auto"/>
          <w:sz w:val="22"/>
          <w:szCs w:val="24"/>
        </w:rPr>
        <w:t>from T</w:t>
      </w:r>
      <w:r>
        <w:rPr>
          <w:rFonts w:hint="eastAsia" w:ascii="Times New Roman" w:hAnsi="Times New Roman"/>
          <w:color w:val="auto"/>
          <w:sz w:val="22"/>
          <w:szCs w:val="24"/>
          <w:lang w:val="zh-CN" w:eastAsia="zh-CN" w:bidi="zh-CN"/>
        </w:rPr>
        <w:t>aylors's university</w:t>
      </w:r>
      <w:r>
        <w:rPr>
          <w:rFonts w:hint="eastAsia" w:ascii="Times New Roman" w:hAnsi="Times New Roman"/>
          <w:color w:val="auto"/>
          <w:sz w:val="22"/>
          <w:szCs w:val="24"/>
        </w:rPr>
        <w:t xml:space="preserve"> to chat about the five apps you use most frequently.</w:t>
      </w:r>
    </w:p>
    <w:p w14:paraId="7B37C7DE">
      <w:pPr>
        <w:jc w:val="both"/>
        <w:rPr>
          <w:rFonts w:ascii="Times New Roman" w:hAnsi="Times New Roman" w:cs="Times New Roman"/>
          <w:lang w:eastAsia="zh-CN"/>
        </w:rPr>
      </w:pPr>
      <w:r>
        <w:rPr>
          <w:rFonts w:ascii="Times New Roman" w:hAnsi="Times New Roman" w:cs="Times New Roman"/>
          <w:lang w:eastAsia="zh-CN"/>
        </w:rPr>
        <w:t>Flying (00:25:50): The first is WeChat, a great way to keep in touch with family and friends in China. The second one is QQ music, which is more in touch with high school classmates. The third is Disco, which is a software that few people use because it is a communication software used by international gamers. The fourth is WhatsApp, which is usually used for group discussions of all assignments and by locals for group assignments. The last one is professional editing software; I spend 4-5 hours on it daily. Not only is it related to my major, but I also have some side projects that I need to use.</w:t>
      </w:r>
    </w:p>
    <w:p w14:paraId="0F5F9FA4">
      <w:pPr>
        <w:jc w:val="both"/>
        <w:rPr>
          <w:rFonts w:ascii="Times New Roman" w:hAnsi="Times New Roman" w:cs="Times New Roman"/>
          <w:lang w:eastAsia="zh-CN"/>
        </w:rPr>
      </w:pPr>
      <w:r>
        <w:rPr>
          <w:rFonts w:ascii="Times New Roman" w:hAnsi="Times New Roman" w:cs="Times New Roman"/>
          <w:lang w:eastAsia="zh-CN"/>
        </w:rPr>
        <w:t>Eva (00:27:24): OK, I'd like to ask Huang from Sunway to share the five apps you use most frequently.</w:t>
      </w:r>
    </w:p>
    <w:p w14:paraId="72122488">
      <w:pPr>
        <w:jc w:val="both"/>
        <w:rPr>
          <w:rFonts w:ascii="Times New Roman" w:hAnsi="Times New Roman" w:cs="Times New Roman"/>
          <w:lang w:eastAsia="zh-CN"/>
        </w:rPr>
      </w:pPr>
      <w:r>
        <w:rPr>
          <w:rFonts w:ascii="Times New Roman" w:hAnsi="Times New Roman" w:cs="Times New Roman"/>
          <w:lang w:eastAsia="zh-CN"/>
        </w:rPr>
        <w:t>Xiao Huang (00:27:39): The first one is Instagram. I keep swiping the video every day, and I also chat with my friends. The second is WeChat, which I use to contact my family and friends and keep an eye on what's happening in their circles. The third is QQ Music, which I listen to daily when I walk, drive, and listen to songs when I have time. The fourth is Location, which is used for navigation when I go out. The fifth is WhatsApp, which I use a little more frequently than Gmail, for communicating with local classmates, teachers, and local people. For example, if I go to the hospital to see a doctor, I will add the doctor's WhatsApp for follow-up communication.</w:t>
      </w:r>
    </w:p>
    <w:p w14:paraId="59FD576F">
      <w:pPr>
        <w:jc w:val="both"/>
        <w:rPr>
          <w:rFonts w:ascii="Times New Roman" w:hAnsi="Times New Roman" w:cs="Times New Roman"/>
          <w:lang w:eastAsia="zh-CN"/>
        </w:rPr>
      </w:pPr>
      <w:r>
        <w:rPr>
          <w:rFonts w:ascii="Times New Roman" w:hAnsi="Times New Roman" w:cs="Times New Roman"/>
          <w:lang w:eastAsia="zh-CN"/>
        </w:rPr>
        <w:t>Eva (00:29:26): We don't see Instagram at home. What group of friends do you generally follow on your Instagram account?</w:t>
      </w:r>
    </w:p>
    <w:p w14:paraId="7944B54F">
      <w:pPr>
        <w:jc w:val="both"/>
        <w:rPr>
          <w:rFonts w:ascii="Times New Roman" w:hAnsi="Times New Roman" w:cs="Times New Roman"/>
          <w:lang w:eastAsia="zh-CN"/>
        </w:rPr>
      </w:pPr>
      <w:r>
        <w:rPr>
          <w:rFonts w:hint="eastAsia" w:ascii="Times New Roman" w:hAnsi="Times New Roman" w:cs="Times New Roman"/>
          <w:lang w:eastAsia="zh-CN"/>
        </w:rPr>
        <w:t>Xiao</w:t>
      </w:r>
      <w:r>
        <w:rPr>
          <w:rFonts w:ascii="Times New Roman" w:hAnsi="Times New Roman" w:cs="Times New Roman"/>
          <w:lang w:eastAsia="zh-CN"/>
        </w:rPr>
        <w:t xml:space="preserve"> </w:t>
      </w:r>
      <w:r>
        <w:rPr>
          <w:rFonts w:hint="eastAsia" w:ascii="Times New Roman" w:hAnsi="Times New Roman" w:cs="Times New Roman"/>
          <w:lang w:eastAsia="zh-CN"/>
        </w:rPr>
        <w:t>Huang</w:t>
      </w:r>
      <w:r>
        <w:rPr>
          <w:rFonts w:ascii="Times New Roman" w:hAnsi="Times New Roman" w:cs="Times New Roman"/>
          <w:lang w:eastAsia="zh-CN"/>
        </w:rPr>
        <w:t xml:space="preserve">(00:29:32): There are some new Chinese students,, I think, but 95% are Malaysian and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w:t>
      </w:r>
    </w:p>
    <w:p w14:paraId="72EE172B">
      <w:pPr>
        <w:jc w:val="both"/>
        <w:rPr>
          <w:rFonts w:ascii="Times New Roman" w:hAnsi="Times New Roman" w:cs="Times New Roman"/>
          <w:lang w:eastAsia="zh-CN"/>
        </w:rPr>
      </w:pPr>
      <w:r>
        <w:rPr>
          <w:rFonts w:ascii="Times New Roman" w:hAnsi="Times New Roman" w:cs="Times New Roman"/>
          <w:lang w:eastAsia="zh-CN"/>
        </w:rPr>
        <w:t>Eva(00:29:47): OK. Are there any media techniques like the ones you use that have helped you learn in a very important way?</w:t>
      </w:r>
    </w:p>
    <w:p w14:paraId="4CF9805B">
      <w:pPr>
        <w:jc w:val="both"/>
        <w:rPr>
          <w:rFonts w:ascii="Times New Roman" w:hAnsi="Times New Roman" w:cs="Times New Roman"/>
          <w:lang w:eastAsia="zh-CN"/>
        </w:rPr>
      </w:pPr>
      <w:r>
        <w:rPr>
          <w:rFonts w:ascii="Times New Roman" w:hAnsi="Times New Roman" w:cs="Times New Roman"/>
          <w:lang w:eastAsia="zh-CN"/>
        </w:rPr>
        <w:t>Xiaohuang(00:30:09): That's YouTube. I went to high school in Malaysia, and the teachers in high school here don't talk as much as they do in China, so the classes are often just randomly read out, and then the class is over. So, I often don't know what I'm talking about, so I have to study on my own, and I'll search for relevant videos on YouTube. Because I'm not good at science, sometimes I find some Indian professors on YouTube, and they speak very clearly, which helps me learn so much. I'm especially thankful to them.</w:t>
      </w:r>
    </w:p>
    <w:p w14:paraId="3DAF8485">
      <w:pPr>
        <w:jc w:val="both"/>
        <w:rPr>
          <w:rFonts w:ascii="Times New Roman" w:hAnsi="Times New Roman" w:cs="Times New Roman"/>
          <w:lang w:eastAsia="zh-CN"/>
        </w:rPr>
      </w:pPr>
      <w:r>
        <w:rPr>
          <w:rFonts w:ascii="Times New Roman" w:hAnsi="Times New Roman" w:cs="Times New Roman"/>
          <w:lang w:eastAsia="zh-CN"/>
        </w:rPr>
        <w:t>Eva (00:30:52): That's great. There are really a lot of resources on YouTube. Do you usually use YouTube to do some coursework? In addition, do you use ChatGPT to assist with homework and studying?</w:t>
      </w:r>
    </w:p>
    <w:p w14:paraId="1127D00A">
      <w:pPr>
        <w:jc w:val="both"/>
        <w:rPr>
          <w:rFonts w:ascii="Times New Roman" w:hAnsi="Times New Roman" w:cs="Times New Roman"/>
          <w:lang w:eastAsia="zh-CN"/>
        </w:rPr>
      </w:pPr>
      <w:r>
        <w:rPr>
          <w:rFonts w:ascii="Times New Roman" w:hAnsi="Times New Roman" w:cs="Times New Roman"/>
          <w:lang w:eastAsia="zh-CN"/>
        </w:rPr>
        <w:t>Xiao Huang (00:31:09): Honestly, it will. After all, ChatGPT is a double-edged sword. There are good and bad, mainly depending on how you treat it. For example, if you usually want to write something, you will use ChatGPT to give yourself a little bit of ideas, and the rest of the</w:t>
      </w:r>
    </w:p>
    <w:p w14:paraId="33ABA4F9">
      <w:pPr>
        <w:jc w:val="both"/>
        <w:rPr>
          <w:rFonts w:ascii="Times New Roman" w:hAnsi="Times New Roman" w:cs="Times New Roman"/>
          <w:lang w:eastAsia="zh-CN"/>
        </w:rPr>
      </w:pPr>
      <w:r>
        <w:rPr>
          <w:rFonts w:ascii="Times New Roman" w:hAnsi="Times New Roman" w:cs="Times New Roman"/>
          <w:lang w:eastAsia="zh-CN"/>
        </w:rPr>
        <w:t>Eva (00:31:46): It's true that ChatGPT is pretty good at giving ideas, but some of the specific guidance and advice might be a little bit less standard.</w:t>
      </w:r>
    </w:p>
    <w:p w14:paraId="094BF2C4">
      <w:pPr>
        <w:jc w:val="both"/>
        <w:rPr>
          <w:rFonts w:ascii="Times New Roman" w:hAnsi="Times New Roman" w:cs="Times New Roman"/>
          <w:lang w:eastAsia="zh-CN"/>
        </w:rPr>
      </w:pPr>
      <w:r>
        <w:rPr>
          <w:rFonts w:ascii="Times New Roman" w:hAnsi="Times New Roman" w:cs="Times New Roman"/>
          <w:lang w:eastAsia="zh-CN"/>
        </w:rPr>
        <w:t>Xiao Huang (00:31:54): Right.</w:t>
      </w:r>
    </w:p>
    <w:p w14:paraId="52447313">
      <w:pPr>
        <w:jc w:val="both"/>
        <w:rPr>
          <w:rFonts w:ascii="Times New Roman" w:hAnsi="Times New Roman" w:cs="Times New Roman"/>
          <w:lang w:eastAsia="zh-CN"/>
        </w:rPr>
      </w:pPr>
      <w:r>
        <w:rPr>
          <w:rFonts w:ascii="Times New Roman" w:hAnsi="Times New Roman" w:cs="Times New Roman"/>
          <w:lang w:eastAsia="zh-CN"/>
        </w:rPr>
        <w:t>Eva (00:31:56): OK, and is there any such case about media technology ever being detrimental to your learning?</w:t>
      </w:r>
    </w:p>
    <w:p w14:paraId="57D615BD">
      <w:pPr>
        <w:jc w:val="both"/>
        <w:rPr>
          <w:rFonts w:ascii="Times New Roman" w:hAnsi="Times New Roman" w:cs="Times New Roman"/>
          <w:lang w:eastAsia="zh-CN"/>
        </w:rPr>
      </w:pPr>
      <w:r>
        <w:rPr>
          <w:rFonts w:ascii="Times New Roman" w:hAnsi="Times New Roman" w:cs="Times New Roman"/>
          <w:lang w:eastAsia="zh-CN"/>
        </w:rPr>
        <w:t>Xiao Huang (00:32:05): Yes, DouYin. When I was still in high school in Malaysia, DouYin was just emerging, and our classmates used to brush DouYin from 4 pm to 12 pm that day without stopping. Really, you know? It was like Pandora's Box; it was too much. Now I'm in college, but sometimes I waste my time with DouYin.</w:t>
      </w:r>
    </w:p>
    <w:p w14:paraId="35467CB1">
      <w:pPr>
        <w:jc w:val="both"/>
        <w:rPr>
          <w:rFonts w:ascii="Times New Roman" w:hAnsi="Times New Roman" w:cs="Times New Roman"/>
          <w:lang w:eastAsia="zh-CN"/>
        </w:rPr>
      </w:pPr>
      <w:r>
        <w:rPr>
          <w:rFonts w:ascii="Times New Roman" w:hAnsi="Times New Roman" w:cs="Times New Roman"/>
          <w:lang w:eastAsia="zh-CN"/>
        </w:rPr>
        <w:t>Eva (00:32:55): OK, thanks for sharing. Could Flyer please chat about any cases where mediated technology has been particularly helpful to your learning?</w:t>
      </w:r>
    </w:p>
    <w:p w14:paraId="0DD21E80">
      <w:pPr>
        <w:jc w:val="both"/>
        <w:rPr>
          <w:rFonts w:ascii="Times New Roman" w:hAnsi="Times New Roman" w:cs="Times New Roman"/>
          <w:lang w:eastAsia="zh-CN"/>
        </w:rPr>
      </w:pPr>
      <w:r>
        <w:rPr>
          <w:rFonts w:ascii="Times New Roman" w:hAnsi="Times New Roman" w:cs="Times New Roman"/>
          <w:lang w:eastAsia="zh-CN"/>
        </w:rPr>
        <w:t>Flyer (00:33:08): There are many students who like to draw with AI, but I prefer to draw with PS, which is a specialised software for drawing pixel maps. I often use PS to draw. Another thing is that I will use ARPR, which is a professional editing software, for video editing and then posting it online. Because now there are not particularly many techniques taught in universitys, it's more up to you to teach yourself online. For example, go to the website video production and editing video tutorials to improve their video production and editing level.</w:t>
      </w:r>
    </w:p>
    <w:p w14:paraId="46A4CDFB">
      <w:pPr>
        <w:jc w:val="both"/>
        <w:rPr>
          <w:rFonts w:ascii="Times New Roman" w:hAnsi="Times New Roman" w:cs="Times New Roman"/>
          <w:lang w:eastAsia="zh-CN"/>
        </w:rPr>
      </w:pPr>
      <w:r>
        <w:rPr>
          <w:rFonts w:ascii="Times New Roman" w:hAnsi="Times New Roman" w:cs="Times New Roman"/>
          <w:lang w:eastAsia="zh-CN"/>
        </w:rPr>
        <w:t>Eva (00:34:16): That's good. And have there been any negative cases that have come up?</w:t>
      </w:r>
    </w:p>
    <w:p w14:paraId="35C6F5F4">
      <w:pPr>
        <w:jc w:val="both"/>
        <w:rPr>
          <w:rFonts w:ascii="Times New Roman" w:hAnsi="Times New Roman" w:cs="Times New Roman"/>
          <w:lang w:eastAsia="zh-CN"/>
        </w:rPr>
      </w:pPr>
      <w:r>
        <w:rPr>
          <w:rFonts w:ascii="Times New Roman" w:hAnsi="Times New Roman" w:cs="Times New Roman"/>
          <w:lang w:eastAsia="zh-CN"/>
        </w:rPr>
        <w:t>Flyer (00:34:27): If I have to say negative, it's that when I first came here, I had to figure out a lot of software and learn it, which took a lot of time, but not much else.</w:t>
      </w:r>
    </w:p>
    <w:p w14:paraId="2226FB53">
      <w:pPr>
        <w:jc w:val="both"/>
        <w:rPr>
          <w:rFonts w:ascii="Times New Roman" w:hAnsi="Times New Roman" w:cs="Times New Roman"/>
        </w:rPr>
      </w:pPr>
      <w:r>
        <w:rPr>
          <w:rFonts w:ascii="Times New Roman" w:hAnsi="Times New Roman" w:cs="Times New Roman"/>
          <w:lang w:eastAsia="zh-CN"/>
        </w:rPr>
        <w:t>Eva (00:34:49): OK, thank you for sharing. Now, please still tell us if there are any media techniques that have particularly helped you learn.</w:t>
      </w:r>
    </w:p>
    <w:p w14:paraId="416151DB">
      <w:pPr>
        <w:jc w:val="both"/>
        <w:rPr>
          <w:rFonts w:ascii="Times New Roman" w:hAnsi="Times New Roman" w:cs="Times New Roman"/>
          <w:lang w:eastAsia="zh-CN"/>
        </w:rPr>
      </w:pPr>
      <w:r>
        <w:rPr>
          <w:rFonts w:ascii="Times New Roman" w:hAnsi="Times New Roman" w:cs="Times New Roman"/>
        </w:rPr>
        <w:t xml:space="preserve">Yiran(00:35:12): </w:t>
      </w:r>
      <w:r>
        <w:rPr>
          <w:rFonts w:ascii="Times New Roman" w:hAnsi="Times New Roman" w:cs="Times New Roman"/>
          <w:lang w:eastAsia="zh-CN"/>
        </w:rPr>
        <w:t>Google it because usually writing papers, writing assignments, checking literature, checking information, checking pictures, and so on are using Google search, and it covers a lot of information still. I then used Google Scholar to download papers.</w:t>
      </w:r>
    </w:p>
    <w:p w14:paraId="32BC9037">
      <w:pPr>
        <w:jc w:val="both"/>
        <w:rPr>
          <w:rFonts w:ascii="Times New Roman" w:hAnsi="Times New Roman" w:cs="Times New Roman"/>
          <w:lang w:eastAsia="zh-CN"/>
        </w:rPr>
      </w:pPr>
      <w:r>
        <w:rPr>
          <w:rFonts w:ascii="Times New Roman" w:hAnsi="Times New Roman" w:cs="Times New Roman"/>
          <w:lang w:eastAsia="zh-CN"/>
        </w:rPr>
        <w:t>Eva (00:35:45): It's very convenient.</w:t>
      </w:r>
    </w:p>
    <w:p w14:paraId="305477E1">
      <w:pPr>
        <w:jc w:val="both"/>
        <w:rPr>
          <w:rFonts w:ascii="Times New Roman" w:hAnsi="Times New Roman" w:cs="Times New Roman"/>
          <w:lang w:eastAsia="zh-CN"/>
        </w:rPr>
      </w:pPr>
      <w:r>
        <w:rPr>
          <w:rFonts w:ascii="Times New Roman" w:hAnsi="Times New Roman" w:cs="Times New Roman"/>
          <w:lang w:eastAsia="zh-CN"/>
        </w:rPr>
        <w:t>Yiran (00:35:52): Yeah, I think the thing that helped me the most was using Google Scholar to look up references. After all, you can't use AI to generate references because a lot of references written by AI are clueless and wrong, so you can't use AI to write them. So, I usually just use Google to look up the literature and then compose the paper.</w:t>
      </w:r>
    </w:p>
    <w:p w14:paraId="6A7EF305">
      <w:pPr>
        <w:jc w:val="both"/>
        <w:rPr>
          <w:rFonts w:ascii="Times New Roman" w:hAnsi="Times New Roman" w:cs="Times New Roman"/>
          <w:lang w:eastAsia="zh-CN"/>
        </w:rPr>
      </w:pPr>
      <w:r>
        <w:rPr>
          <w:rFonts w:ascii="Times New Roman" w:hAnsi="Times New Roman" w:cs="Times New Roman"/>
          <w:lang w:eastAsia="zh-CN"/>
        </w:rPr>
        <w:t>Eva (00:36:36): OK, so have there been any negative cases that have come up in your academic life?</w:t>
      </w:r>
    </w:p>
    <w:p w14:paraId="12DED95A">
      <w:pPr>
        <w:jc w:val="both"/>
        <w:rPr>
          <w:rFonts w:ascii="Times New Roman" w:hAnsi="Times New Roman" w:cs="Times New Roman"/>
          <w:lang w:eastAsia="zh-CN"/>
        </w:rPr>
      </w:pPr>
      <w:r>
        <w:rPr>
          <w:rFonts w:ascii="Times New Roman" w:hAnsi="Times New Roman" w:cs="Times New Roman"/>
          <w:lang w:eastAsia="zh-CN"/>
        </w:rPr>
        <w:t>Yiran (00:36:42): I think there might be a little bit of a negative medium, which is DouYin. Normally, you might just want to watch a few minutes of a short video, but sometimes, it's especially easy to get lost and waste time when you're unintentionally swiping for an hour.</w:t>
      </w:r>
    </w:p>
    <w:p w14:paraId="18B2E387">
      <w:pPr>
        <w:jc w:val="both"/>
        <w:rPr>
          <w:rFonts w:ascii="Times New Roman" w:hAnsi="Times New Roman" w:cs="Times New Roman"/>
          <w:lang w:eastAsia="zh-CN"/>
        </w:rPr>
      </w:pPr>
      <w:r>
        <w:rPr>
          <w:rFonts w:ascii="Times New Roman" w:hAnsi="Times New Roman" w:cs="Times New Roman"/>
          <w:lang w:eastAsia="zh-CN"/>
        </w:rPr>
        <w:t>Eva (00:37:16): And do you have any improved strategies behind you to prevent yourself from getting addicted to swiping such short videos?</w:t>
      </w:r>
    </w:p>
    <w:p w14:paraId="051E459E">
      <w:pPr>
        <w:jc w:val="both"/>
        <w:rPr>
          <w:rFonts w:ascii="Times New Roman" w:hAnsi="Times New Roman" w:cs="Times New Roman"/>
          <w:lang w:eastAsia="zh-CN"/>
        </w:rPr>
      </w:pPr>
      <w:r>
        <w:rPr>
          <w:rFonts w:ascii="Times New Roman" w:hAnsi="Times New Roman" w:cs="Times New Roman"/>
          <w:lang w:eastAsia="zh-CN"/>
        </w:rPr>
        <w:t xml:space="preserve">Yiran (00:37:22): Uninstall. </w:t>
      </w:r>
      <w:r>
        <w:rPr>
          <w:rFonts w:hint="eastAsia" w:ascii="Times New Roman" w:hAnsi="Times New Roman" w:cs="Times New Roman"/>
          <w:lang w:eastAsia="zh-CN"/>
        </w:rPr>
        <w:t xml:space="preserve">One </w:t>
      </w:r>
      <w:r>
        <w:rPr>
          <w:rFonts w:ascii="Times New Roman" w:hAnsi="Times New Roman" w:cs="Times New Roman"/>
          <w:lang w:eastAsia="zh-CN"/>
        </w:rPr>
        <w:t>time</w:t>
      </w:r>
      <w:r>
        <w:rPr>
          <w:rFonts w:hint="eastAsia" w:ascii="Times New Roman" w:hAnsi="Times New Roman" w:cs="Times New Roman"/>
          <w:lang w:eastAsia="zh-CN"/>
        </w:rPr>
        <w:t>,</w:t>
      </w:r>
      <w:r>
        <w:rPr>
          <w:rFonts w:ascii="Times New Roman" w:hAnsi="Times New Roman" w:cs="Times New Roman"/>
          <w:lang w:eastAsia="zh-CN"/>
        </w:rPr>
        <w:t xml:space="preserve"> </w:t>
      </w:r>
      <w:r>
        <w:rPr>
          <w:rFonts w:hint="eastAsia" w:ascii="Times New Roman" w:hAnsi="Times New Roman" w:cs="Times New Roman"/>
          <w:lang w:eastAsia="zh-CN"/>
        </w:rPr>
        <w:t>there was</w:t>
      </w:r>
      <w:r>
        <w:rPr>
          <w:rFonts w:ascii="Times New Roman" w:hAnsi="Times New Roman" w:cs="Times New Roman"/>
          <w:lang w:eastAsia="zh-CN"/>
        </w:rPr>
        <w:t xml:space="preserve"> </w:t>
      </w:r>
      <w:r>
        <w:rPr>
          <w:rFonts w:hint="eastAsia" w:ascii="Times New Roman" w:hAnsi="Times New Roman" w:cs="Times New Roman"/>
          <w:lang w:eastAsia="zh-CN"/>
        </w:rPr>
        <w:t xml:space="preserve">a </w:t>
      </w:r>
      <w:r>
        <w:rPr>
          <w:rFonts w:ascii="Times New Roman" w:hAnsi="Times New Roman" w:cs="Times New Roman"/>
          <w:lang w:eastAsia="zh-CN"/>
        </w:rPr>
        <w:t>final exam, the day</w:t>
      </w:r>
      <w:r>
        <w:rPr>
          <w:rFonts w:hint="eastAsia" w:ascii="Times New Roman" w:hAnsi="Times New Roman" w:cs="Times New Roman"/>
          <w:lang w:eastAsia="zh-CN"/>
        </w:rPr>
        <w:t xml:space="preserve"> </w:t>
      </w:r>
      <w:r>
        <w:rPr>
          <w:rFonts w:ascii="Times New Roman" w:hAnsi="Times New Roman" w:cs="Times New Roman"/>
          <w:lang w:eastAsia="zh-CN"/>
        </w:rPr>
        <w:t>I especially wanted to brush the DouYin, but the next day was an exam</w:t>
      </w:r>
      <w:r>
        <w:rPr>
          <w:rFonts w:hint="eastAsia" w:ascii="Times New Roman" w:hAnsi="Times New Roman" w:cs="Times New Roman"/>
          <w:lang w:eastAsia="zh-CN"/>
        </w:rPr>
        <w:t>ination</w:t>
      </w:r>
      <w:r>
        <w:rPr>
          <w:rFonts w:ascii="Times New Roman" w:hAnsi="Times New Roman" w:cs="Times New Roman"/>
          <w:lang w:eastAsia="zh-CN"/>
        </w:rPr>
        <w:t xml:space="preserve">, and there was still a lot of </w:t>
      </w:r>
      <w:r>
        <w:rPr>
          <w:rFonts w:hint="eastAsia" w:ascii="Times New Roman" w:hAnsi="Times New Roman" w:cs="Times New Roman"/>
          <w:lang w:eastAsia="zh-CN"/>
        </w:rPr>
        <w:t xml:space="preserve">knowledge </w:t>
      </w:r>
      <w:r>
        <w:rPr>
          <w:rFonts w:ascii="Times New Roman" w:hAnsi="Times New Roman" w:cs="Times New Roman"/>
          <w:lang w:eastAsia="zh-CN"/>
        </w:rPr>
        <w:t>to review. And I tried to watch DouYin, so I just ruthlessly uninstalled it.</w:t>
      </w:r>
    </w:p>
    <w:p w14:paraId="5E4CDAD2">
      <w:pPr>
        <w:jc w:val="both"/>
        <w:rPr>
          <w:rFonts w:ascii="Times New Roman" w:hAnsi="Times New Roman" w:cs="Times New Roman"/>
          <w:lang w:eastAsia="zh-CN"/>
        </w:rPr>
      </w:pPr>
      <w:r>
        <w:rPr>
          <w:rFonts w:ascii="Times New Roman" w:hAnsi="Times New Roman" w:cs="Times New Roman"/>
          <w:lang w:eastAsia="zh-CN"/>
        </w:rPr>
        <w:t>Eva (00:37:45): so, you'll put it back on after the test?</w:t>
      </w:r>
    </w:p>
    <w:p w14:paraId="7F9DC174">
      <w:pPr>
        <w:jc w:val="both"/>
        <w:rPr>
          <w:rFonts w:ascii="Times New Roman" w:hAnsi="Times New Roman" w:cs="Times New Roman"/>
          <w:lang w:eastAsia="zh-CN"/>
        </w:rPr>
      </w:pPr>
      <w:r>
        <w:rPr>
          <w:rFonts w:ascii="Times New Roman" w:hAnsi="Times New Roman" w:cs="Times New Roman"/>
          <w:lang w:eastAsia="zh-CN"/>
        </w:rPr>
        <w:t>Yiran (00:37:45): Absolutely not. After uninstalling DouYin, Apple mobile phones that want to download DouYin in foreign countries are required to change the IP. If you want to re-download, you have to change to the IP of mainland China, which is particularly troublesome, so you just uninstall it and stop watching.</w:t>
      </w:r>
    </w:p>
    <w:p w14:paraId="2FC8EF06">
      <w:pPr>
        <w:jc w:val="both"/>
        <w:rPr>
          <w:rFonts w:ascii="Times New Roman" w:hAnsi="Times New Roman" w:cs="Times New Roman"/>
          <w:lang w:eastAsia="zh-CN"/>
        </w:rPr>
      </w:pPr>
      <w:r>
        <w:rPr>
          <w:rFonts w:ascii="Times New Roman" w:hAnsi="Times New Roman" w:cs="Times New Roman"/>
          <w:lang w:eastAsia="zh-CN"/>
        </w:rPr>
        <w:t>Eva (00:38:14): Self-control is still possible. Thanks for sharing still. Leo, are there any media techniques that have been particularly important in helping you learn?</w:t>
      </w:r>
    </w:p>
    <w:p w14:paraId="3655A72A">
      <w:pPr>
        <w:jc w:val="both"/>
        <w:rPr>
          <w:rFonts w:ascii="Times New Roman" w:hAnsi="Times New Roman" w:cs="Times New Roman"/>
          <w:lang w:eastAsia="zh-CN"/>
        </w:rPr>
      </w:pPr>
      <w:r>
        <w:rPr>
          <w:rFonts w:ascii="Times New Roman" w:hAnsi="Times New Roman" w:cs="Times New Roman"/>
          <w:lang w:eastAsia="zh-CN"/>
        </w:rPr>
        <w:t>Leo(00:38:27): Mainly Google. Google</w:t>
      </w:r>
      <w:r>
        <w:rPr>
          <w:rFonts w:hint="eastAsia" w:ascii="Times New Roman" w:hAnsi="Times New Roman" w:cs="Times New Roman"/>
          <w:lang w:eastAsia="zh-CN"/>
        </w:rPr>
        <w:t xml:space="preserve"> </w:t>
      </w:r>
      <w:r>
        <w:rPr>
          <w:rFonts w:ascii="Times New Roman" w:hAnsi="Times New Roman" w:cs="Times New Roman"/>
          <w:lang w:eastAsia="zh-CN"/>
        </w:rPr>
        <w:t xml:space="preserve">search </w:t>
      </w:r>
      <w:r>
        <w:rPr>
          <w:rFonts w:hint="eastAsia" w:ascii="Times New Roman" w:hAnsi="Times New Roman" w:cs="Times New Roman"/>
          <w:lang w:eastAsia="zh-CN"/>
        </w:rPr>
        <w:t xml:space="preserve">can be </w:t>
      </w:r>
      <w:r>
        <w:rPr>
          <w:rFonts w:ascii="Times New Roman" w:hAnsi="Times New Roman" w:cs="Times New Roman"/>
          <w:lang w:eastAsia="zh-CN"/>
        </w:rPr>
        <w:t>used to search for knowledge and content, including English literature and documents.</w:t>
      </w:r>
    </w:p>
    <w:p w14:paraId="4E1B3D8D">
      <w:pPr>
        <w:jc w:val="both"/>
        <w:rPr>
          <w:rFonts w:ascii="Times New Roman" w:hAnsi="Times New Roman" w:cs="Times New Roman"/>
          <w:lang w:eastAsia="zh-CN"/>
        </w:rPr>
      </w:pPr>
      <w:r>
        <w:rPr>
          <w:rFonts w:ascii="Times New Roman" w:hAnsi="Times New Roman" w:cs="Times New Roman"/>
          <w:lang w:eastAsia="zh-CN"/>
        </w:rPr>
        <w:t>Eva (00:38:42): Are there any negative cases affecting your learning?</w:t>
      </w:r>
    </w:p>
    <w:p w14:paraId="0B28161D">
      <w:pPr>
        <w:jc w:val="both"/>
        <w:rPr>
          <w:rFonts w:ascii="Times New Roman" w:hAnsi="Times New Roman" w:cs="Times New Roman"/>
          <w:lang w:eastAsia="zh-CN"/>
        </w:rPr>
      </w:pPr>
      <w:r>
        <w:rPr>
          <w:rFonts w:ascii="Times New Roman" w:hAnsi="Times New Roman" w:cs="Times New Roman"/>
          <w:lang w:eastAsia="zh-CN"/>
        </w:rPr>
        <w:t>Leo(00:38:46): It's a short video programme like DouYin or something like that. It's true that, as the student above said, DouYin pushes all kinds of videos you're interested in. Sometimes it can be a little bit time-consuming. My response to this is to log out of my account, and then every time I go back in, I get a login prompt, which I find troublesome and don't bother to watch.</w:t>
      </w:r>
    </w:p>
    <w:p w14:paraId="1C008105">
      <w:pPr>
        <w:jc w:val="both"/>
        <w:rPr>
          <w:rFonts w:ascii="Times New Roman" w:hAnsi="Times New Roman" w:cs="Times New Roman"/>
          <w:lang w:eastAsia="zh-CN"/>
        </w:rPr>
      </w:pPr>
      <w:r>
        <w:rPr>
          <w:rFonts w:ascii="Times New Roman" w:hAnsi="Times New Roman" w:cs="Times New Roman"/>
          <w:lang w:eastAsia="zh-CN"/>
        </w:rPr>
        <w:t>Eva (00:39:17): That's good. Indeed, I interviewed a lot of students</w:t>
      </w:r>
      <w:r>
        <w:rPr>
          <w:rFonts w:hint="eastAsia" w:ascii="Times New Roman" w:hAnsi="Times New Roman" w:cs="Times New Roman"/>
          <w:lang w:eastAsia="zh-CN"/>
        </w:rPr>
        <w:t>. T</w:t>
      </w:r>
      <w:r>
        <w:rPr>
          <w:rFonts w:ascii="Times New Roman" w:hAnsi="Times New Roman" w:cs="Times New Roman"/>
          <w:lang w:eastAsia="zh-CN"/>
        </w:rPr>
        <w:t>here were students within each group who mentioned this problem. That is, within our group, it's more about brushing DouYin, and I had a group before that was more about brushing Little Red Book</w:t>
      </w:r>
      <w:r>
        <w:rPr>
          <w:rFonts w:hint="eastAsia" w:ascii="Times New Roman" w:hAnsi="Times New Roman" w:cs="Times New Roman"/>
          <w:lang w:eastAsia="zh-CN"/>
        </w:rPr>
        <w:t>.</w:t>
      </w:r>
      <w:r>
        <w:rPr>
          <w:rFonts w:ascii="Times New Roman" w:hAnsi="Times New Roman" w:cs="Times New Roman"/>
          <w:lang w:eastAsia="zh-CN"/>
        </w:rPr>
        <w:t xml:space="preserve"> </w:t>
      </w:r>
      <w:r>
        <w:rPr>
          <w:rFonts w:hint="eastAsia" w:ascii="Times New Roman" w:hAnsi="Times New Roman" w:cs="Times New Roman"/>
          <w:lang w:eastAsia="zh-CN"/>
        </w:rPr>
        <w:t>P</w:t>
      </w:r>
      <w:r>
        <w:rPr>
          <w:rFonts w:ascii="Times New Roman" w:hAnsi="Times New Roman" w:cs="Times New Roman"/>
          <w:lang w:eastAsia="zh-CN"/>
        </w:rPr>
        <w:t>eople can't stop brushing Little Red Book as well.</w:t>
      </w:r>
    </w:p>
    <w:p w14:paraId="3554F2B4">
      <w:pPr>
        <w:jc w:val="both"/>
        <w:rPr>
          <w:rFonts w:ascii="Times New Roman" w:hAnsi="Times New Roman" w:cs="Times New Roman"/>
          <w:lang w:eastAsia="zh-CN"/>
        </w:rPr>
      </w:pPr>
      <w:r>
        <w:rPr>
          <w:rFonts w:ascii="Times New Roman" w:hAnsi="Times New Roman" w:cs="Times New Roman"/>
          <w:lang w:eastAsia="zh-CN"/>
        </w:rPr>
        <w:t>Yiran (00:39:38): Yeah, there's also Little Red Book. However, Little Red Book may not be as useful as DouYin's fascination. DouYin's algorithmic recommendation technology is so strong that it pushes you to whatever you want to read, and you can't stop.</w:t>
      </w:r>
    </w:p>
    <w:p w14:paraId="3E6570D4">
      <w:pPr>
        <w:jc w:val="both"/>
        <w:rPr>
          <w:rFonts w:ascii="Times New Roman" w:hAnsi="Times New Roman" w:cs="Times New Roman"/>
          <w:lang w:eastAsia="zh-CN"/>
        </w:rPr>
      </w:pPr>
      <w:r>
        <w:rPr>
          <w:rFonts w:ascii="Times New Roman" w:hAnsi="Times New Roman" w:cs="Times New Roman"/>
        </w:rPr>
        <w:t>Eva (00:39:56): OK</w:t>
      </w:r>
      <w:r>
        <w:rPr>
          <w:rFonts w:ascii="Times New Roman" w:hAnsi="Times New Roman" w:cs="Times New Roman"/>
          <w:lang w:eastAsia="zh-CN"/>
        </w:rPr>
        <w:t xml:space="preserve">, </w:t>
      </w:r>
      <w:r>
        <w:rPr>
          <w:rFonts w:ascii="Times New Roman" w:hAnsi="Times New Roman" w:cs="Times New Roman"/>
        </w:rPr>
        <w:t xml:space="preserve">Juan, what about you? </w:t>
      </w:r>
      <w:r>
        <w:rPr>
          <w:rFonts w:hint="eastAsia" w:ascii="Times New Roman" w:hAnsi="Times New Roman" w:cs="Times New Roman"/>
          <w:lang w:eastAsia="zh-CN"/>
        </w:rPr>
        <w:t>Is there</w:t>
      </w:r>
      <w:r>
        <w:rPr>
          <w:rFonts w:ascii="Times New Roman" w:hAnsi="Times New Roman" w:cs="Times New Roman"/>
          <w:lang w:eastAsia="zh-CN"/>
        </w:rPr>
        <w:t xml:space="preserve"> any new media app that has helped you learn particularly well?</w:t>
      </w:r>
    </w:p>
    <w:p w14:paraId="47FCAAA5">
      <w:pPr>
        <w:jc w:val="both"/>
        <w:rPr>
          <w:rFonts w:ascii="Times New Roman" w:hAnsi="Times New Roman" w:cs="Times New Roman"/>
          <w:lang w:eastAsia="zh-CN"/>
        </w:rPr>
      </w:pPr>
      <w:r>
        <w:rPr>
          <w:rFonts w:ascii="Times New Roman" w:hAnsi="Times New Roman" w:cs="Times New Roman"/>
          <w:lang w:eastAsia="zh-CN"/>
        </w:rPr>
        <w:t xml:space="preserve">Yangjuan(00:40:16): </w:t>
      </w:r>
      <w:r>
        <w:rPr>
          <w:rFonts w:hint="eastAsia" w:ascii="Times New Roman" w:hAnsi="Times New Roman"/>
          <w:color w:val="auto"/>
          <w:sz w:val="22"/>
          <w:szCs w:val="24"/>
        </w:rPr>
        <w:t xml:space="preserve"> Yes. I watch MOOC on the Internet. I also watch course lectures through Bilibili</w:t>
      </w:r>
      <w:r>
        <w:rPr>
          <w:rFonts w:hint="eastAsia" w:ascii="Times New Roman" w:hAnsi="Times New Roman"/>
          <w:color w:val="auto"/>
          <w:sz w:val="22"/>
          <w:szCs w:val="24"/>
          <w:lang w:val="zh-CN" w:eastAsia="zh-CN" w:bidi="zh-CN"/>
        </w:rPr>
        <w:t>.</w:t>
      </w:r>
      <w:bookmarkStart w:id="1" w:name="_GoBack"/>
      <w:bookmarkEnd w:id="1"/>
    </w:p>
    <w:p w14:paraId="7E80A2E2">
      <w:pPr>
        <w:jc w:val="both"/>
        <w:rPr>
          <w:rFonts w:ascii="Times New Roman" w:hAnsi="Times New Roman" w:cs="Times New Roman"/>
          <w:lang w:eastAsia="zh-CN"/>
        </w:rPr>
      </w:pPr>
      <w:r>
        <w:rPr>
          <w:rFonts w:ascii="Times New Roman" w:hAnsi="Times New Roman" w:cs="Times New Roman"/>
          <w:lang w:eastAsia="zh-CN"/>
        </w:rPr>
        <w:t>Eva (00:40:33): Are there any such negative cases affecting your learning this way?</w:t>
      </w:r>
    </w:p>
    <w:p w14:paraId="069DB2FC">
      <w:pPr>
        <w:jc w:val="both"/>
        <w:rPr>
          <w:rFonts w:ascii="Times New Roman" w:hAnsi="Times New Roman" w:cs="Times New Roman"/>
          <w:lang w:eastAsia="zh-CN"/>
        </w:rPr>
      </w:pPr>
      <w:r>
        <w:rPr>
          <w:rFonts w:ascii="Times New Roman" w:hAnsi="Times New Roman" w:cs="Times New Roman"/>
          <w:lang w:eastAsia="zh-CN"/>
        </w:rPr>
        <w:t>Yangjuan(00:40:39): It's also a waste of time to brush short videos.</w:t>
      </w:r>
    </w:p>
    <w:p w14:paraId="39C71349">
      <w:pPr>
        <w:jc w:val="both"/>
        <w:rPr>
          <w:rFonts w:ascii="Times New Roman" w:hAnsi="Times New Roman" w:cs="Times New Roman"/>
          <w:lang w:eastAsia="zh-CN"/>
        </w:rPr>
      </w:pPr>
      <w:r>
        <w:rPr>
          <w:rFonts w:ascii="Times New Roman" w:hAnsi="Times New Roman" w:cs="Times New Roman"/>
          <w:lang w:eastAsia="zh-CN"/>
        </w:rPr>
        <w:t>Eva (00:40:45): OK. This problem seems to be a common problem for everyone, whether it's undergraduates, masters, PhD students.</w:t>
      </w:r>
    </w:p>
    <w:p w14:paraId="46102CE1">
      <w:pPr>
        <w:jc w:val="both"/>
        <w:rPr>
          <w:rFonts w:ascii="Times New Roman" w:hAnsi="Times New Roman" w:cs="Times New Roman"/>
          <w:lang w:eastAsia="zh-CN"/>
        </w:rPr>
      </w:pPr>
      <w:r>
        <w:rPr>
          <w:rFonts w:ascii="Times New Roman" w:hAnsi="Times New Roman" w:cs="Times New Roman"/>
          <w:lang w:eastAsia="zh-CN"/>
        </w:rPr>
        <w:t>Yangjuan(00:40:53): Yes.</w:t>
      </w:r>
    </w:p>
    <w:p w14:paraId="0180810D">
      <w:pPr>
        <w:jc w:val="both"/>
        <w:rPr>
          <w:rFonts w:ascii="Times New Roman" w:hAnsi="Times New Roman" w:cs="Times New Roman"/>
          <w:lang w:eastAsia="zh-CN"/>
        </w:rPr>
      </w:pPr>
      <w:r>
        <w:rPr>
          <w:rFonts w:ascii="Times New Roman" w:hAnsi="Times New Roman" w:cs="Times New Roman"/>
          <w:lang w:eastAsia="zh-CN"/>
        </w:rPr>
        <w:t>Eva(00:40:54): OK, thank you all for sharing. Next, let's discuss some of the difficulties and challenges you have encountered while studying in Malaysia, and let's start with Xiao Juan. What were the greatest difficulties and challenges you encountered while studying in Malaysia, and how did you cope with them?</w:t>
      </w:r>
    </w:p>
    <w:p w14:paraId="4078A063">
      <w:pPr>
        <w:jc w:val="both"/>
        <w:rPr>
          <w:rFonts w:ascii="Times New Roman" w:hAnsi="Times New Roman" w:cs="Times New Roman"/>
          <w:lang w:eastAsia="zh-CN"/>
        </w:rPr>
      </w:pPr>
      <w:r>
        <w:rPr>
          <w:rFonts w:ascii="Times New Roman" w:hAnsi="Times New Roman" w:cs="Times New Roman"/>
          <w:lang w:eastAsia="zh-CN"/>
        </w:rPr>
        <w:t>Yangjuan(00:41:28): My biggest difficulty is living because I can't adapt to the food here. There are a lot of sweet and spicy foods that I wouldn't say I like to eat. I couldn't eat then, so I learnt to cook slowly, and then I went out to eat occasionally. As for my studies, I feel fine; I don't have great difficulties like other students. I think I can adapt quite fast.</w:t>
      </w:r>
    </w:p>
    <w:p w14:paraId="747E0735">
      <w:pPr>
        <w:jc w:val="both"/>
        <w:rPr>
          <w:rFonts w:ascii="Times New Roman" w:hAnsi="Times New Roman" w:cs="Times New Roman"/>
          <w:lang w:eastAsia="zh-CN"/>
        </w:rPr>
      </w:pPr>
      <w:r>
        <w:rPr>
          <w:rFonts w:ascii="Times New Roman" w:hAnsi="Times New Roman" w:cs="Times New Roman"/>
          <w:lang w:eastAsia="zh-CN"/>
        </w:rPr>
        <w:t>Eva (00:42:11): OK, apart from studying and living, are there not some cultural differences that you can't understand and accept?</w:t>
      </w:r>
    </w:p>
    <w:p w14:paraId="21F29271">
      <w:pPr>
        <w:jc w:val="both"/>
        <w:rPr>
          <w:rFonts w:ascii="Times New Roman" w:hAnsi="Times New Roman" w:cs="Times New Roman"/>
          <w:lang w:eastAsia="zh-CN"/>
        </w:rPr>
      </w:pPr>
      <w:r>
        <w:rPr>
          <w:rFonts w:ascii="Times New Roman" w:hAnsi="Times New Roman" w:cs="Times New Roman"/>
          <w:lang w:eastAsia="zh-CN"/>
        </w:rPr>
        <w:t>Yangjuan(00:42:38): It's OK; I can accept it now. When I first started, I would wear those short trousers outside, and once I went to dinner and found that everyone was wearing trousers, I felt a bit embarrassed. But I no longer wear shorts because it's too cold to have air conditioning at university. So, if you're at university, you wear your usual attire, but if you go to KL and shopping malls, people don't care what you wear.</w:t>
      </w:r>
    </w:p>
    <w:p w14:paraId="2810F88B">
      <w:pPr>
        <w:jc w:val="both"/>
        <w:rPr>
          <w:rFonts w:ascii="Times New Roman" w:hAnsi="Times New Roman" w:cs="Times New Roman"/>
          <w:lang w:eastAsia="zh-CN"/>
        </w:rPr>
      </w:pPr>
      <w:r>
        <w:rPr>
          <w:rFonts w:ascii="Times New Roman" w:hAnsi="Times New Roman" w:cs="Times New Roman"/>
          <w:lang w:eastAsia="zh-CN"/>
        </w:rPr>
        <w:t>Eva(00:43:37): OK, thanks. What about you, Leo? What was the most considerable difficulty you encountered during your study abroad?</w:t>
      </w:r>
    </w:p>
    <w:p w14:paraId="47B61499">
      <w:pPr>
        <w:jc w:val="both"/>
        <w:rPr>
          <w:rFonts w:ascii="Times New Roman" w:hAnsi="Times New Roman" w:cs="Times New Roman"/>
          <w:lang w:eastAsia="zh-CN"/>
        </w:rPr>
      </w:pPr>
      <w:r>
        <w:rPr>
          <w:rFonts w:ascii="Times New Roman" w:hAnsi="Times New Roman" w:cs="Times New Roman"/>
          <w:lang w:eastAsia="zh-CN"/>
        </w:rPr>
        <w:t>Leo(00:43:47): One of the difficulties is the food, and I think the most difficult is language communication. There are times when the locals speak with a thick Malay accent, and then they don't understand, and it takes a long time to understand and get used to it.</w:t>
      </w:r>
    </w:p>
    <w:p w14:paraId="1DB16E95">
      <w:pPr>
        <w:jc w:val="both"/>
        <w:rPr>
          <w:rFonts w:ascii="Times New Roman" w:hAnsi="Times New Roman" w:cs="Times New Roman"/>
          <w:lang w:eastAsia="zh-CN"/>
        </w:rPr>
      </w:pPr>
      <w:r>
        <w:rPr>
          <w:rFonts w:ascii="Times New Roman" w:hAnsi="Times New Roman" w:cs="Times New Roman"/>
          <w:lang w:eastAsia="zh-CN"/>
        </w:rPr>
        <w:t>Eva (00:44:15): So, do you cook for yourself?</w:t>
      </w:r>
    </w:p>
    <w:p w14:paraId="3A23D158">
      <w:pPr>
        <w:jc w:val="both"/>
        <w:rPr>
          <w:rFonts w:ascii="Times New Roman" w:hAnsi="Times New Roman" w:cs="Times New Roman"/>
          <w:lang w:eastAsia="zh-CN"/>
        </w:rPr>
      </w:pPr>
      <w:r>
        <w:rPr>
          <w:rFonts w:ascii="Times New Roman" w:hAnsi="Times New Roman" w:cs="Times New Roman"/>
          <w:lang w:eastAsia="zh-CN"/>
        </w:rPr>
        <w:t>Leo(00:44:23): That has to be learnt; it's not only a big challenge but also a big boost.</w:t>
      </w:r>
    </w:p>
    <w:p w14:paraId="65B229FA">
      <w:pPr>
        <w:jc w:val="both"/>
        <w:rPr>
          <w:rFonts w:ascii="Times New Roman" w:hAnsi="Times New Roman" w:cs="Times New Roman"/>
          <w:lang w:eastAsia="zh-CN"/>
        </w:rPr>
      </w:pPr>
      <w:r>
        <w:rPr>
          <w:rFonts w:ascii="Times New Roman" w:hAnsi="Times New Roman" w:cs="Times New Roman"/>
          <w:lang w:eastAsia="zh-CN"/>
        </w:rPr>
        <w:t>Eva (00:44:39): Did you ever encounter situations at UTM that you couldn't understand and accept because of cultural differences?</w:t>
      </w:r>
    </w:p>
    <w:p w14:paraId="09A5D08B">
      <w:pPr>
        <w:jc w:val="both"/>
        <w:rPr>
          <w:rFonts w:ascii="Times New Roman" w:hAnsi="Times New Roman" w:cs="Times New Roman"/>
          <w:lang w:eastAsia="zh-CN"/>
        </w:rPr>
      </w:pPr>
      <w:r>
        <w:rPr>
          <w:rFonts w:ascii="Times New Roman" w:hAnsi="Times New Roman" w:cs="Times New Roman"/>
          <w:lang w:eastAsia="zh-CN"/>
        </w:rPr>
        <w:t>Leo(00:45:08): Before, in the university kiosk, I think, accidentally experienced once, then with the left hand, received and carried something, and then next to the Malay classmates suddenly stared at me. Only later did I hear from my classmates that Malaysians generally use their right hand to receive food and pick up things, which probably belongs to the religious and cultural differences.</w:t>
      </w:r>
    </w:p>
    <w:p w14:paraId="3445CDA4">
      <w:pPr>
        <w:jc w:val="both"/>
        <w:rPr>
          <w:rFonts w:ascii="Times New Roman" w:hAnsi="Times New Roman" w:cs="Times New Roman"/>
          <w:lang w:eastAsia="zh-CN"/>
        </w:rPr>
      </w:pPr>
      <w:r>
        <w:rPr>
          <w:rFonts w:ascii="Times New Roman" w:hAnsi="Times New Roman" w:cs="Times New Roman"/>
          <w:lang w:eastAsia="zh-CN"/>
        </w:rPr>
        <w:t>Eva(00:45:33): Right. What about communication regarding the teacher appointment? Do you need to make an appointment to meet the teacher in advance? Or can you go to his office directly?</w:t>
      </w:r>
    </w:p>
    <w:p w14:paraId="5E4E5F93">
      <w:pPr>
        <w:jc w:val="both"/>
        <w:rPr>
          <w:rFonts w:ascii="Times New Roman" w:hAnsi="Times New Roman" w:cs="Times New Roman"/>
          <w:lang w:eastAsia="zh-CN"/>
        </w:rPr>
      </w:pPr>
      <w:r>
        <w:rPr>
          <w:rFonts w:ascii="Times New Roman" w:hAnsi="Times New Roman" w:cs="Times New Roman"/>
          <w:lang w:eastAsia="zh-CN"/>
        </w:rPr>
        <w:t>Leo(00:46:11): I basically make an appointment with my teacher by email before I can determine whether to meet and communicate, but most of the time, I communicate by email to learn.</w:t>
      </w:r>
    </w:p>
    <w:p w14:paraId="4A499338">
      <w:pPr>
        <w:jc w:val="both"/>
        <w:rPr>
          <w:rFonts w:ascii="Times New Roman" w:hAnsi="Times New Roman" w:cs="Times New Roman"/>
          <w:lang w:eastAsia="zh-CN"/>
        </w:rPr>
      </w:pPr>
      <w:r>
        <w:rPr>
          <w:rFonts w:ascii="Times New Roman" w:hAnsi="Times New Roman" w:cs="Times New Roman"/>
          <w:lang w:eastAsia="zh-CN"/>
        </w:rPr>
        <w:t>Eva(00:47:04): OK, thank you, Leo, for your sharing. Next, I would like to ask you to talk about the biggest challenge you encountered while studying abroad.</w:t>
      </w:r>
    </w:p>
    <w:p w14:paraId="18EF06D4">
      <w:pPr>
        <w:jc w:val="both"/>
        <w:rPr>
          <w:rFonts w:ascii="Times New Roman" w:hAnsi="Times New Roman" w:cs="Times New Roman"/>
          <w:lang w:eastAsia="zh-CN"/>
        </w:rPr>
      </w:pPr>
      <w:r>
        <w:rPr>
          <w:rFonts w:ascii="Times New Roman" w:hAnsi="Times New Roman" w:cs="Times New Roman"/>
          <w:lang w:eastAsia="zh-CN"/>
        </w:rPr>
        <w:t>Yiran(00:47:15): I think the biggest challenge happened during my internship search. Firstly, when I first started looking for an internship here, I didn't know how to submit a CV or find an internship in Kuala Lumpur. I didn't understand the interview process and interview culture in Malaysia and China. Secondly, I encountered a language barrier problem during the interview process; when they spoke to me, they would not understand and would be afraid; after the interview, I was very worried that they would not think that I could not understand their speech and leave a bad impression on me. Again, this year, I was the only foreigner in the company during Eid, and I didn't have to wear the local traditional clothes for the festival. Luckily, my supervisor, who was</w:t>
      </w:r>
      <w:r>
        <w:rPr>
          <w:rFonts w:hint="eastAsia" w:ascii="Times New Roman" w:hAnsi="Times New Roman" w:cs="Times New Roman"/>
          <w:lang w:val="en-US" w:eastAsia="zh-CN"/>
        </w:rPr>
        <w:t xml:space="preserve"> Malaysian</w:t>
      </w:r>
      <w:r>
        <w:rPr>
          <w:rFonts w:ascii="Times New Roman" w:hAnsi="Times New Roman" w:cs="Times New Roman"/>
          <w:lang w:eastAsia="zh-CN"/>
        </w:rPr>
        <w:t xml:space="preserve"> Chinese at the time, was very friendly, and she happened to have a lot of traditional clothes, so I borrowed one of her traditional clothes.</w:t>
      </w:r>
    </w:p>
    <w:p w14:paraId="5B835153">
      <w:pPr>
        <w:jc w:val="both"/>
        <w:rPr>
          <w:rFonts w:ascii="Times New Roman" w:hAnsi="Times New Roman" w:cs="Times New Roman"/>
          <w:lang w:eastAsia="zh-CN"/>
        </w:rPr>
      </w:pPr>
      <w:r>
        <w:rPr>
          <w:rFonts w:ascii="Times New Roman" w:hAnsi="Times New Roman" w:cs="Times New Roman"/>
          <w:lang w:eastAsia="zh-CN"/>
        </w:rPr>
        <w:t>Eva(00:49:39): What platforms did you use to find internships in your local area?</w:t>
      </w:r>
    </w:p>
    <w:p w14:paraId="6F197366">
      <w:pPr>
        <w:jc w:val="both"/>
        <w:rPr>
          <w:rFonts w:ascii="Times New Roman" w:hAnsi="Times New Roman" w:cs="Times New Roman"/>
          <w:lang w:eastAsia="zh-CN"/>
        </w:rPr>
      </w:pPr>
      <w:r>
        <w:rPr>
          <w:rFonts w:ascii="Times New Roman" w:hAnsi="Times New Roman" w:cs="Times New Roman"/>
          <w:lang w:eastAsia="zh-CN"/>
        </w:rPr>
        <w:t>Yiran(00:49:44): Job street and linking, mainly these two. It is equivalent to the domestic boss's direct recruitment kind of software. There are a lot of people looking for jobs and internships, and they will be in this area to find.</w:t>
      </w:r>
    </w:p>
    <w:p w14:paraId="7AB3D9C4">
      <w:pPr>
        <w:jc w:val="both"/>
        <w:rPr>
          <w:rFonts w:ascii="Times New Roman" w:hAnsi="Times New Roman" w:cs="Times New Roman"/>
          <w:lang w:eastAsia="zh-CN"/>
        </w:rPr>
      </w:pPr>
      <w:r>
        <w:rPr>
          <w:rFonts w:ascii="Times New Roman" w:hAnsi="Times New Roman" w:cs="Times New Roman"/>
          <w:lang w:eastAsia="zh-CN"/>
        </w:rPr>
        <w:t>Eva(00:50:08): I think it's great that you've handled it all on your own, step by step, and then now you're in an internship. Thank you for sharing. Flyer, what was the biggest difficulty you encountered during your study abroad?</w:t>
      </w:r>
    </w:p>
    <w:p w14:paraId="52F5951E">
      <w:pPr>
        <w:jc w:val="both"/>
        <w:rPr>
          <w:rFonts w:ascii="Times New Roman" w:hAnsi="Times New Roman" w:cs="Times New Roman"/>
          <w:lang w:eastAsia="zh-CN"/>
        </w:rPr>
      </w:pPr>
      <w:r>
        <w:rPr>
          <w:rFonts w:ascii="Times New Roman" w:hAnsi="Times New Roman" w:cs="Times New Roman"/>
          <w:lang w:eastAsia="zh-CN"/>
        </w:rPr>
        <w:t>Flying (00:50:27): I think the biggest difficulty is still the problem of communicating effectively with teachers. Teachers are usually on holiday during weekends, so sometimes it is challenging to contact teachers to solve problems.</w:t>
      </w:r>
    </w:p>
    <w:p w14:paraId="17F6BBAA">
      <w:pPr>
        <w:jc w:val="both"/>
        <w:rPr>
          <w:rFonts w:ascii="Times New Roman" w:hAnsi="Times New Roman" w:cs="Times New Roman"/>
          <w:lang w:eastAsia="zh-CN"/>
        </w:rPr>
      </w:pPr>
      <w:r>
        <w:rPr>
          <w:rFonts w:ascii="Times New Roman" w:hAnsi="Times New Roman" w:cs="Times New Roman"/>
          <w:lang w:eastAsia="zh-CN"/>
        </w:rPr>
        <w:t xml:space="preserve">Eva (00:51:00): </w:t>
      </w:r>
      <w:r>
        <w:rPr>
          <w:rFonts w:hint="eastAsia" w:ascii="Times New Roman" w:hAnsi="Times New Roman" w:cs="Times New Roman"/>
          <w:lang w:eastAsia="zh-CN"/>
        </w:rPr>
        <w:t>What</w:t>
      </w:r>
      <w:r>
        <w:rPr>
          <w:rFonts w:ascii="Times New Roman" w:hAnsi="Times New Roman" w:cs="Times New Roman"/>
          <w:lang w:eastAsia="zh-CN"/>
        </w:rPr>
        <w:t xml:space="preserve"> do you do if you can't contact your teacher about something?</w:t>
      </w:r>
    </w:p>
    <w:p w14:paraId="59262207">
      <w:pPr>
        <w:jc w:val="both"/>
        <w:rPr>
          <w:rFonts w:ascii="Times New Roman" w:hAnsi="Times New Roman" w:cs="Times New Roman"/>
          <w:lang w:eastAsia="zh-CN"/>
        </w:rPr>
      </w:pPr>
      <w:r>
        <w:rPr>
          <w:rFonts w:ascii="Times New Roman" w:hAnsi="Times New Roman" w:cs="Times New Roman"/>
          <w:lang w:eastAsia="zh-CN"/>
        </w:rPr>
        <w:t>Flyer (00:51:01): If I can't get in touch, I'll just have to call the university and text a complaint. Other than that, nothing to do.</w:t>
      </w:r>
    </w:p>
    <w:p w14:paraId="582355D1">
      <w:pPr>
        <w:jc w:val="both"/>
        <w:rPr>
          <w:rFonts w:ascii="Times New Roman" w:hAnsi="Times New Roman" w:cs="Times New Roman"/>
          <w:lang w:eastAsia="zh-CN"/>
        </w:rPr>
      </w:pPr>
      <w:r>
        <w:rPr>
          <w:rFonts w:ascii="Times New Roman" w:hAnsi="Times New Roman" w:cs="Times New Roman"/>
          <w:lang w:eastAsia="zh-CN"/>
        </w:rPr>
        <w:t>Eva (00:51:15): do you have that kind of study abroad advisor in Terai? Because Indy has a study abroad advisor, if you have anything that you can't deal with already, you can get that study abroad advisor to go and deal with it for you.</w:t>
      </w:r>
    </w:p>
    <w:p w14:paraId="1C157C20">
      <w:pPr>
        <w:jc w:val="both"/>
        <w:rPr>
          <w:rFonts w:ascii="Times New Roman" w:hAnsi="Times New Roman" w:cs="Times New Roman"/>
          <w:lang w:eastAsia="zh-CN"/>
        </w:rPr>
      </w:pPr>
      <w:r>
        <w:rPr>
          <w:rFonts w:ascii="Times New Roman" w:hAnsi="Times New Roman" w:cs="Times New Roman"/>
          <w:lang w:eastAsia="zh-CN"/>
        </w:rPr>
        <w:t xml:space="preserve">Flyer </w:t>
      </w:r>
      <w:r>
        <w:rPr>
          <w:rFonts w:ascii="Times New Roman" w:hAnsi="Times New Roman" w:cs="Times New Roman"/>
        </w:rPr>
        <w:t xml:space="preserve">(00:51:25): No. There is no. </w:t>
      </w:r>
      <w:r>
        <w:rPr>
          <w:rFonts w:ascii="Times New Roman" w:hAnsi="Times New Roman" w:cs="Times New Roman"/>
          <w:lang w:eastAsia="zh-CN"/>
        </w:rPr>
        <w:t xml:space="preserve">There's only the </w:t>
      </w:r>
      <w:r>
        <w:rPr>
          <w:rFonts w:ascii="Times New Roman" w:hAnsi="Times New Roman" w:cs="Times New Roman"/>
        </w:rPr>
        <w:t>international student office</w:t>
      </w:r>
      <w:r>
        <w:rPr>
          <w:rFonts w:ascii="Times New Roman" w:hAnsi="Times New Roman" w:cs="Times New Roman"/>
          <w:lang w:eastAsia="zh-CN"/>
        </w:rPr>
        <w:t>, but they can't answer the phone or their phones are swamped, so it's an unacceptable way to work.</w:t>
      </w:r>
    </w:p>
    <w:p w14:paraId="20DC4221">
      <w:pPr>
        <w:jc w:val="both"/>
        <w:rPr>
          <w:rFonts w:ascii="Times New Roman" w:hAnsi="Times New Roman" w:cs="Times New Roman"/>
          <w:lang w:eastAsia="zh-CN"/>
        </w:rPr>
      </w:pPr>
      <w:r>
        <w:rPr>
          <w:rFonts w:ascii="Times New Roman" w:hAnsi="Times New Roman" w:cs="Times New Roman"/>
          <w:lang w:eastAsia="zh-CN"/>
        </w:rPr>
        <w:t>Eva(00:51:54): Apart from that, is there anything you can't accept in terms of their religious culture or dress code or anything else?</w:t>
      </w:r>
    </w:p>
    <w:p w14:paraId="2AB713B7">
      <w:pPr>
        <w:jc w:val="both"/>
        <w:rPr>
          <w:rFonts w:ascii="Times New Roman" w:hAnsi="Times New Roman" w:cs="Times New Roman"/>
          <w:lang w:eastAsia="zh-CN"/>
        </w:rPr>
      </w:pPr>
      <w:r>
        <w:rPr>
          <w:rFonts w:ascii="Times New Roman" w:hAnsi="Times New Roman" w:cs="Times New Roman"/>
          <w:lang w:eastAsia="zh-CN"/>
        </w:rPr>
        <w:t>Flyer (00:52:03): Every country has its own culture and way of dressing. I'm interested in this kind of novelty, which is nothing I can't accept.</w:t>
      </w:r>
    </w:p>
    <w:p w14:paraId="076A261C">
      <w:pPr>
        <w:jc w:val="both"/>
        <w:rPr>
          <w:rFonts w:ascii="Times New Roman" w:hAnsi="Times New Roman" w:cs="Times New Roman"/>
          <w:lang w:eastAsia="zh-CN"/>
        </w:rPr>
      </w:pPr>
      <w:r>
        <w:rPr>
          <w:rFonts w:ascii="Times New Roman" w:hAnsi="Times New Roman" w:cs="Times New Roman"/>
          <w:lang w:eastAsia="zh-CN"/>
        </w:rPr>
        <w:t>Eva(00:52:31): OK, thank you for sharing. Lastly, could you please ask Huang to talk about the biggest difficulty you encountered during your study abroad?</w:t>
      </w:r>
    </w:p>
    <w:p w14:paraId="768B9B6E">
      <w:pPr>
        <w:jc w:val="both"/>
        <w:rPr>
          <w:rFonts w:ascii="Times New Roman" w:hAnsi="Times New Roman" w:cs="Times New Roman"/>
          <w:lang w:eastAsia="zh-CN"/>
        </w:rPr>
      </w:pPr>
      <w:r>
        <w:rPr>
          <w:rFonts w:ascii="Times New Roman" w:hAnsi="Times New Roman" w:cs="Times New Roman"/>
          <w:lang w:eastAsia="zh-CN"/>
        </w:rPr>
        <w:t>Xiao Huang (00:52:41): Basically, academically, I feel like I've had a pretty smooth sailing these past few years. The most considerable difficulty was probably the language problem during the first few months, but after I got used to it, I didn't have much trouble. I can eat Indian food, I'm not picky, and I'm pleased to try all the food and weird stuff. Life-wise, there is one thing on the contrary: traffic management over here. Being a foreigner, especially Chinese, is a priority for the police here. Since I got my driver's licence in the summer of 2020, I've been fined five times by the police. For example, one night, when I went to have a late-night snack, I was driving usually on the road, and the police followed me without lighting up their lights. After following me for a while, they suddenly turned on their blue lights and told me to pull over and pay the fine. The reason was that I didn't have my passport with me. Who brings a passport with them when they go out for a late-night snack? I have an electronic passport, passport copy, international driver's licence, and student ID card, but I didn't bring my original passport, so I was fined 150RM. It was not a weekend yet, I remember clearly; I went out for a late-night snack on a Wednesday night for only 15RMB, and then I was fined by the police for 150RM. Once they saw that I was Chinese, they looked at me with a big smile.</w:t>
      </w:r>
    </w:p>
    <w:p w14:paraId="0BD24B08">
      <w:pPr>
        <w:jc w:val="both"/>
        <w:rPr>
          <w:rFonts w:ascii="Times New Roman" w:hAnsi="Times New Roman" w:cs="Times New Roman"/>
          <w:lang w:eastAsia="zh-CN"/>
        </w:rPr>
      </w:pPr>
      <w:r>
        <w:rPr>
          <w:rFonts w:ascii="Times New Roman" w:hAnsi="Times New Roman" w:cs="Times New Roman"/>
          <w:lang w:eastAsia="zh-CN"/>
        </w:rPr>
        <w:t>Eva(00:55:40): They think the Chinese are rich?</w:t>
      </w:r>
    </w:p>
    <w:p w14:paraId="2B740548">
      <w:pPr>
        <w:jc w:val="both"/>
        <w:rPr>
          <w:rFonts w:ascii="Times New Roman" w:hAnsi="Times New Roman" w:cs="Times New Roman"/>
          <w:lang w:eastAsia="zh-CN"/>
        </w:rPr>
      </w:pPr>
      <w:r>
        <w:rPr>
          <w:rFonts w:ascii="Times New Roman" w:hAnsi="Times New Roman" w:cs="Times New Roman"/>
          <w:lang w:eastAsia="zh-CN"/>
        </w:rPr>
        <w:t>Xiao Huang (00:55:43): Yes. People over here in Malaysia generally think that Chinese people have money, so the police also like to find Chinese people to write tickets. The second thing is that the government and administration here are prolonged. Last year, I had to renew my student visa for more than a month, and I couldn't wait to go back home for New Year's Eve, so I was forced to go directly to the immigration office. Then the immigration office said it was my university's problem and told me to go to my university. The following day, the university sent me an email saying your passport is ready; come and get it!</w:t>
      </w:r>
    </w:p>
    <w:p w14:paraId="7620434A">
      <w:pPr>
        <w:jc w:val="both"/>
        <w:rPr>
          <w:rFonts w:ascii="Times New Roman" w:hAnsi="Times New Roman" w:cs="Times New Roman"/>
          <w:lang w:eastAsia="zh-CN"/>
        </w:rPr>
      </w:pPr>
      <w:r>
        <w:rPr>
          <w:rFonts w:ascii="Times New Roman" w:hAnsi="Times New Roman" w:cs="Times New Roman"/>
          <w:lang w:eastAsia="zh-CN"/>
        </w:rPr>
        <w:t>Eva(00:59:10): Do you have any particular suggestions or comments you'd like to make about the university's management and services for international students?</w:t>
      </w:r>
    </w:p>
    <w:p w14:paraId="76B1F808">
      <w:pPr>
        <w:jc w:val="both"/>
        <w:rPr>
          <w:rFonts w:ascii="Times New Roman" w:hAnsi="Times New Roman" w:cs="Times New Roman"/>
          <w:lang w:eastAsia="zh-CN"/>
        </w:rPr>
      </w:pPr>
      <w:r>
        <w:rPr>
          <w:rFonts w:ascii="Times New Roman" w:hAnsi="Times New Roman" w:cs="Times New Roman"/>
          <w:lang w:eastAsia="zh-CN"/>
        </w:rPr>
        <w:t>Xiao Huang (00:59:17): Just that efficiency, I hope it will be improved. Like just now, a student from Taylor's University mentioned that their university's international office doesn't do anything, and indeed, I also feel that Sunway's international office is just a setup. You ask him a question, or you have something to ask him, and then it just drops like a stone, and there's no response. Not only that, their teachers also like to shirk their responsibilities. For example, if it is obvious that it is the teacher's problem, he will also shift the blame to the university, saying that it is the university's problem.</w:t>
      </w:r>
    </w:p>
    <w:p w14:paraId="41B3A175">
      <w:pPr>
        <w:jc w:val="both"/>
        <w:rPr>
          <w:rFonts w:ascii="Times New Roman" w:hAnsi="Times New Roman" w:cs="Times New Roman"/>
          <w:lang w:eastAsia="zh-CN"/>
        </w:rPr>
      </w:pPr>
      <w:r>
        <w:rPr>
          <w:rFonts w:ascii="Times New Roman" w:hAnsi="Times New Roman" w:cs="Times New Roman"/>
          <w:lang w:eastAsia="zh-CN"/>
        </w:rPr>
        <w:t>Eva(01:00:12): OK, so does your university offer any such policies and activities to help people quickly adapt to the local culture?</w:t>
      </w:r>
    </w:p>
    <w:p w14:paraId="160CB48E">
      <w:pPr>
        <w:jc w:val="both"/>
        <w:rPr>
          <w:rFonts w:ascii="Times New Roman" w:hAnsi="Times New Roman" w:cs="Times New Roman"/>
          <w:lang w:eastAsia="zh-CN"/>
        </w:rPr>
      </w:pPr>
      <w:r>
        <w:rPr>
          <w:rFonts w:ascii="Times New Roman" w:hAnsi="Times New Roman" w:cs="Times New Roman"/>
          <w:lang w:eastAsia="zh-CN"/>
        </w:rPr>
        <w:t>Xiao Huang (01:00:19): This year our university's student union, there are a few volunteers over there, and for some of the students who have just entered the university, the volunteers will take them to get to know the campus and then help introduce them a little bit.</w:t>
      </w:r>
    </w:p>
    <w:p w14:paraId="372E3F4A">
      <w:pPr>
        <w:jc w:val="both"/>
        <w:rPr>
          <w:rFonts w:ascii="Times New Roman" w:hAnsi="Times New Roman" w:cs="Times New Roman"/>
          <w:lang w:eastAsia="zh-CN"/>
        </w:rPr>
      </w:pPr>
      <w:r>
        <w:rPr>
          <w:rFonts w:ascii="Times New Roman" w:hAnsi="Times New Roman" w:cs="Times New Roman"/>
          <w:lang w:eastAsia="zh-CN"/>
        </w:rPr>
        <w:t xml:space="preserve">Eva(01:00:41): Are the volunteers Chinese students or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w:t>
      </w:r>
    </w:p>
    <w:p w14:paraId="248EE099">
      <w:pPr>
        <w:jc w:val="both"/>
        <w:rPr>
          <w:rFonts w:ascii="Times New Roman" w:hAnsi="Times New Roman" w:cs="Times New Roman"/>
          <w:lang w:eastAsia="zh-CN"/>
        </w:rPr>
      </w:pPr>
      <w:r>
        <w:rPr>
          <w:rFonts w:ascii="Times New Roman" w:hAnsi="Times New Roman" w:cs="Times New Roman"/>
          <w:lang w:eastAsia="zh-CN"/>
        </w:rPr>
        <w:t>Xiao Huang (01:00:43): Chinese students.</w:t>
      </w:r>
    </w:p>
    <w:p w14:paraId="0A6C7DD5">
      <w:pPr>
        <w:jc w:val="both"/>
        <w:rPr>
          <w:rFonts w:ascii="Times New Roman" w:hAnsi="Times New Roman" w:cs="Times New Roman"/>
          <w:lang w:eastAsia="zh-CN"/>
        </w:rPr>
      </w:pPr>
      <w:r>
        <w:rPr>
          <w:rFonts w:ascii="Times New Roman" w:hAnsi="Times New Roman" w:cs="Times New Roman"/>
          <w:lang w:eastAsia="zh-CN"/>
        </w:rPr>
        <w:t>Eva(01:00:50): That's OK, thanks Xiao Huang. Feiyang, apart from the efficiency you just mentioned, do you have any other suggestions for the management and service of international students in your university?</w:t>
      </w:r>
    </w:p>
    <w:p w14:paraId="6B54ED19">
      <w:pPr>
        <w:jc w:val="both"/>
        <w:rPr>
          <w:rFonts w:ascii="Times New Roman" w:hAnsi="Times New Roman" w:cs="Times New Roman"/>
          <w:lang w:eastAsia="zh-CN"/>
        </w:rPr>
      </w:pPr>
      <w:r>
        <w:rPr>
          <w:rFonts w:ascii="Times New Roman" w:hAnsi="Times New Roman" w:cs="Times New Roman"/>
          <w:lang w:eastAsia="zh-CN"/>
        </w:rPr>
        <w:t>Feiyang(01:01:08): I feel that the management and service of Taylor's University is really not particularly good, although I came to this university to be famous for its service, but when I really joined this university, I found that the service provided here is not very good. When university starts, there isn't much of a person to find you and provide you with assistance, but rather, after the agent takes us to fill out various forms, it's to take everyone for a physical exam, and a bunch of people complain during the physical exam. The flip side is that there is a gap between what is actually offered and what the university advertises to the public. The offices of the headmaster and the head of Taylor's University are near the Sunway Pyramid.</w:t>
      </w:r>
    </w:p>
    <w:p w14:paraId="048D4975">
      <w:pPr>
        <w:jc w:val="both"/>
        <w:rPr>
          <w:rFonts w:ascii="Times New Roman" w:hAnsi="Times New Roman" w:cs="Times New Roman"/>
          <w:lang w:eastAsia="zh-CN"/>
        </w:rPr>
      </w:pPr>
      <w:r>
        <w:rPr>
          <w:rFonts w:ascii="Times New Roman" w:hAnsi="Times New Roman" w:cs="Times New Roman"/>
          <w:lang w:eastAsia="zh-CN"/>
        </w:rPr>
        <w:t>Eva(01:02:51): I've heard from agents before that Taylor's University and Sunway offer great international student services and campus environments, and the adverts say that while other universitys have just one campus, Sunway offers a whole city.</w:t>
      </w:r>
    </w:p>
    <w:p w14:paraId="0CF104F0">
      <w:pPr>
        <w:jc w:val="both"/>
        <w:rPr>
          <w:rFonts w:ascii="Times New Roman" w:hAnsi="Times New Roman" w:cs="Times New Roman"/>
          <w:lang w:eastAsia="zh-CN"/>
        </w:rPr>
      </w:pPr>
      <w:r>
        <w:rPr>
          <w:rFonts w:ascii="Times New Roman" w:hAnsi="Times New Roman" w:cs="Times New Roman"/>
          <w:lang w:eastAsia="zh-CN"/>
        </w:rPr>
        <w:t>Xiaohuang(01:03:09): That's an exaggeration. There are very few parking spaces in Sunway, compared to Taylor's University's old, old envy.</w:t>
      </w:r>
    </w:p>
    <w:p w14:paraId="2BA8F496">
      <w:pPr>
        <w:jc w:val="both"/>
        <w:rPr>
          <w:rFonts w:ascii="Times New Roman" w:hAnsi="Times New Roman" w:cs="Times New Roman"/>
          <w:lang w:eastAsia="zh-CN"/>
        </w:rPr>
      </w:pPr>
      <w:r>
        <w:rPr>
          <w:rFonts w:ascii="Times New Roman" w:hAnsi="Times New Roman" w:cs="Times New Roman"/>
          <w:lang w:eastAsia="zh-CN"/>
        </w:rPr>
        <w:t>Flyer (01:03:20): There's really a lot of parking at Taylor's University.</w:t>
      </w:r>
    </w:p>
    <w:p w14:paraId="68A3C930">
      <w:pPr>
        <w:jc w:val="both"/>
        <w:rPr>
          <w:rFonts w:ascii="Times New Roman" w:hAnsi="Times New Roman" w:cs="Times New Roman"/>
          <w:lang w:eastAsia="zh-CN"/>
        </w:rPr>
      </w:pPr>
      <w:r>
        <w:rPr>
          <w:rFonts w:ascii="Times New Roman" w:hAnsi="Times New Roman" w:cs="Times New Roman"/>
          <w:lang w:eastAsia="zh-CN"/>
        </w:rPr>
        <w:t>Eva(01:04:02): OK, thank you for your suggestions, Fei Yang and Xiao Huang. Next, let's have a chat to see if there are any activities and services that you provide to international students that are particularly helpful in helping them adapt.</w:t>
      </w:r>
    </w:p>
    <w:p w14:paraId="480B9DA5">
      <w:pPr>
        <w:jc w:val="both"/>
        <w:rPr>
          <w:rFonts w:ascii="Times New Roman" w:hAnsi="Times New Roman" w:cs="Times New Roman"/>
          <w:lang w:eastAsia="zh-CN"/>
        </w:rPr>
      </w:pPr>
      <w:r>
        <w:rPr>
          <w:rFonts w:ascii="Times New Roman" w:hAnsi="Times New Roman" w:cs="Times New Roman"/>
          <w:lang w:eastAsia="zh-CN"/>
        </w:rPr>
        <w:t>Yiran(01:04:23)： Our university will post some video information about campus introduction, campus life, campus buildings, university dormitories, campus facilities, neighbourhood facilities, etc., on social media Instagram. For example, where is the academic building, where is the office? How big is the car park? What does the dormitory look like</w:t>
      </w:r>
      <w:r>
        <w:rPr>
          <w:rFonts w:hint="eastAsia" w:ascii="Times New Roman" w:hAnsi="Times New Roman" w:cs="Times New Roman"/>
          <w:lang w:eastAsia="zh-CN"/>
        </w:rPr>
        <w:t>?</w:t>
      </w:r>
      <w:r>
        <w:rPr>
          <w:rFonts w:ascii="Times New Roman" w:hAnsi="Times New Roman" w:cs="Times New Roman"/>
          <w:lang w:eastAsia="zh-CN"/>
        </w:rPr>
        <w:t xml:space="preserve"> Then, just a few students mentioned the efficiency of the international department. We are fine. We have a special study abroad advisor who takes us to the university, gets a passport, fills out the form, and does not need to wait long.</w:t>
      </w:r>
    </w:p>
    <w:p w14:paraId="0DB9A2B4">
      <w:pPr>
        <w:jc w:val="both"/>
        <w:rPr>
          <w:rFonts w:ascii="Times New Roman" w:hAnsi="Times New Roman" w:cs="Times New Roman"/>
          <w:lang w:eastAsia="zh-CN"/>
        </w:rPr>
      </w:pPr>
      <w:r>
        <w:rPr>
          <w:rFonts w:ascii="Times New Roman" w:hAnsi="Times New Roman" w:cs="Times New Roman"/>
          <w:lang w:eastAsia="zh-CN"/>
        </w:rPr>
        <w:t>Eva(01:06:30): OK, thanks for sharing. Leo, do you have any suggestions for these international student management and services provided by UTM?</w:t>
      </w:r>
    </w:p>
    <w:p w14:paraId="646BAE25">
      <w:pPr>
        <w:jc w:val="both"/>
        <w:rPr>
          <w:rFonts w:ascii="Times New Roman" w:hAnsi="Times New Roman" w:cs="Times New Roman"/>
          <w:lang w:eastAsia="zh-CN"/>
        </w:rPr>
      </w:pPr>
      <w:r>
        <w:rPr>
          <w:rFonts w:ascii="Times New Roman" w:hAnsi="Times New Roman" w:cs="Times New Roman"/>
          <w:lang w:eastAsia="zh-CN"/>
        </w:rPr>
        <w:t>Leo(01:06:45): Firstly, I hope that the efficiency of university administrators over here can be improved. Secondly, we like to use email for feedback and communication. In fact, you can use an online WhatsApp group to solve our problems so that communication is more efficient and faster, but I don't know why teachers and administrators here seldom use this way. However, I don't know why teachers and administrators here rarely use this method because we use WeChat in China to communicate directly with each other about learning and business issues.</w:t>
      </w:r>
    </w:p>
    <w:p w14:paraId="31F48D1B">
      <w:pPr>
        <w:jc w:val="both"/>
        <w:rPr>
          <w:rFonts w:ascii="Times New Roman" w:hAnsi="Times New Roman" w:cs="Times New Roman"/>
          <w:lang w:eastAsia="zh-CN"/>
        </w:rPr>
      </w:pPr>
      <w:r>
        <w:rPr>
          <w:rFonts w:ascii="Times New Roman" w:hAnsi="Times New Roman" w:cs="Times New Roman"/>
          <w:lang w:eastAsia="zh-CN"/>
        </w:rPr>
        <w:t>Eva(01:07:13): I've heard from many of my students that local teachers think WhatsApp is their private social software, and if you message him a lot to solve problems, it takes up his private time. So they like to let students inform him via email and try not to disturb his private time if they can solve the problem by email. Finally, please ask Juan whether your university provides policies and services to help people quickly adapt to the culture and learning environment.</w:t>
      </w:r>
    </w:p>
    <w:p w14:paraId="13253B2E">
      <w:pPr>
        <w:jc w:val="both"/>
        <w:rPr>
          <w:rFonts w:ascii="Times New Roman" w:hAnsi="Times New Roman" w:cs="Times New Roman"/>
          <w:lang w:eastAsia="zh-CN"/>
        </w:rPr>
      </w:pPr>
      <w:r>
        <w:rPr>
          <w:rFonts w:ascii="Times New Roman" w:hAnsi="Times New Roman" w:cs="Times New Roman"/>
          <w:lang w:eastAsia="zh-CN"/>
        </w:rPr>
        <w:t>Yangjuan(01:08:25): Our undergraduates have to use lex and QK lex to select courses, firstly, to facilitate communication between international students and improve the language, and secondly, to help you adapt to the local life!</w:t>
      </w:r>
    </w:p>
    <w:p w14:paraId="2199202D">
      <w:pPr>
        <w:jc w:val="both"/>
        <w:rPr>
          <w:rFonts w:ascii="Times New Roman" w:hAnsi="Times New Roman" w:cs="Times New Roman"/>
          <w:lang w:eastAsia="zh-CN"/>
        </w:rPr>
      </w:pPr>
      <w:r>
        <w:rPr>
          <w:rFonts w:ascii="Times New Roman" w:hAnsi="Times New Roman" w:cs="Times New Roman"/>
          <w:lang w:eastAsia="zh-CN"/>
        </w:rPr>
        <w:t>Eva (01:09:00): that's pretty good, so do you have any other suggestions?</w:t>
      </w:r>
    </w:p>
    <w:p w14:paraId="04336BA3">
      <w:pPr>
        <w:jc w:val="both"/>
        <w:rPr>
          <w:rFonts w:ascii="Times New Roman" w:hAnsi="Times New Roman" w:cs="Times New Roman"/>
          <w:lang w:eastAsia="zh-CN"/>
        </w:rPr>
      </w:pPr>
      <w:r>
        <w:rPr>
          <w:rFonts w:ascii="Times New Roman" w:hAnsi="Times New Roman" w:cs="Times New Roman"/>
          <w:lang w:eastAsia="zh-CN"/>
        </w:rPr>
        <w:t>Yangjuan(01:09:15): I think it's just that when the administration responds to our questions, their responses could be a little bit faster. Sometimes it's simply too slow.</w:t>
      </w:r>
    </w:p>
    <w:p w14:paraId="76B69308">
      <w:pPr>
        <w:jc w:val="both"/>
        <w:rPr>
          <w:rFonts w:ascii="Times New Roman" w:hAnsi="Times New Roman" w:cs="Times New Roman"/>
          <w:lang w:eastAsia="zh-CN"/>
        </w:rPr>
      </w:pPr>
      <w:r>
        <w:rPr>
          <w:rFonts w:ascii="Times New Roman" w:hAnsi="Times New Roman" w:cs="Times New Roman"/>
          <w:lang w:eastAsia="zh-CN"/>
        </w:rPr>
        <w:t>Eva(01:09:28): OK, thank you all for sharing. We have two more questions at the end, Xiaojuan: in what ways do you think you have achieved more during this process of studying in Malaysia?</w:t>
      </w:r>
    </w:p>
    <w:p w14:paraId="3168097D">
      <w:pPr>
        <w:jc w:val="both"/>
        <w:rPr>
          <w:rFonts w:ascii="Times New Roman" w:hAnsi="Times New Roman" w:cs="Times New Roman"/>
          <w:lang w:eastAsia="zh-CN"/>
        </w:rPr>
      </w:pPr>
      <w:r>
        <w:rPr>
          <w:rFonts w:ascii="Times New Roman" w:hAnsi="Times New Roman" w:cs="Times New Roman"/>
          <w:lang w:eastAsia="zh-CN"/>
        </w:rPr>
        <w:t>Yangjuan(01:09:59): First of all, I think the language has improved a lot. I think the language has improved a lot. Secondly, I have gained a lot of knowledge. Many of the teachers I met will not only give you some knowledge but also give you some opinions about life or your future study path. Another thing is the politeness and respect for others. People here are very friendly, so naturally, I have to keep this habit.</w:t>
      </w:r>
    </w:p>
    <w:p w14:paraId="107A50F3">
      <w:pPr>
        <w:jc w:val="both"/>
        <w:rPr>
          <w:rFonts w:ascii="Times New Roman" w:hAnsi="Times New Roman" w:cs="Times New Roman"/>
          <w:lang w:eastAsia="zh-CN"/>
        </w:rPr>
      </w:pPr>
      <w:r>
        <w:rPr>
          <w:rFonts w:ascii="Times New Roman" w:hAnsi="Times New Roman" w:cs="Times New Roman"/>
          <w:lang w:eastAsia="zh-CN"/>
        </w:rPr>
        <w:t>Eva(01:10:41): OK, do you have any advice for Chinese undergraduates coming to Malaysia to study?</w:t>
      </w:r>
    </w:p>
    <w:p w14:paraId="626782D1">
      <w:pPr>
        <w:jc w:val="both"/>
        <w:rPr>
          <w:rFonts w:ascii="Times New Roman" w:hAnsi="Times New Roman" w:cs="Times New Roman"/>
          <w:lang w:eastAsia="zh-CN"/>
        </w:rPr>
      </w:pPr>
      <w:r>
        <w:rPr>
          <w:rFonts w:ascii="Times New Roman" w:hAnsi="Times New Roman" w:cs="Times New Roman"/>
          <w:lang w:eastAsia="zh-CN"/>
        </w:rPr>
        <w:t>Yangjuan(01:10:50): First, you have to be independent. Then, try to improve your language. Once again, it's about having the ability to learn on your own.</w:t>
      </w:r>
    </w:p>
    <w:p w14:paraId="3B6EE690">
      <w:pPr>
        <w:jc w:val="both"/>
        <w:rPr>
          <w:rFonts w:ascii="Times New Roman" w:hAnsi="Times New Roman" w:cs="Times New Roman"/>
          <w:lang w:eastAsia="zh-CN"/>
        </w:rPr>
      </w:pPr>
      <w:r>
        <w:rPr>
          <w:rFonts w:ascii="Times New Roman" w:hAnsi="Times New Roman" w:cs="Times New Roman"/>
          <w:lang w:eastAsia="zh-CN"/>
        </w:rPr>
        <w:t>Eva(01:11:13): OK, thanks, Juan, for your advice and sharing. Leo, what is the biggest thing you learned from studying in Malaysia?</w:t>
      </w:r>
    </w:p>
    <w:p w14:paraId="60EA70FA">
      <w:pPr>
        <w:jc w:val="both"/>
        <w:rPr>
          <w:rFonts w:ascii="Times New Roman" w:hAnsi="Times New Roman" w:cs="Times New Roman"/>
          <w:lang w:eastAsia="zh-CN"/>
        </w:rPr>
      </w:pPr>
      <w:r>
        <w:rPr>
          <w:rFonts w:ascii="Times New Roman" w:hAnsi="Times New Roman" w:cs="Times New Roman"/>
          <w:lang w:eastAsia="zh-CN"/>
        </w:rPr>
        <w:t>Leo(01:11:23): One of the biggest gains is that the English language has really improved partly. The second is that the professional and technical skills have also improved. The teachers on the university's side are actually quite good and often share their coursework. The third is that my social skills with the teachers have improved.</w:t>
      </w:r>
    </w:p>
    <w:p w14:paraId="0A24A95D">
      <w:pPr>
        <w:jc w:val="both"/>
        <w:rPr>
          <w:rFonts w:ascii="Times New Roman" w:hAnsi="Times New Roman" w:cs="Times New Roman"/>
          <w:lang w:eastAsia="zh-CN"/>
        </w:rPr>
      </w:pPr>
      <w:r>
        <w:rPr>
          <w:rFonts w:ascii="Times New Roman" w:hAnsi="Times New Roman" w:cs="Times New Roman"/>
          <w:lang w:eastAsia="zh-CN"/>
        </w:rPr>
        <w:t>Eva (01:11:43): And do you have any advice for undergraduates coming here?</w:t>
      </w:r>
    </w:p>
    <w:p w14:paraId="212212F9">
      <w:pPr>
        <w:jc w:val="both"/>
        <w:rPr>
          <w:rFonts w:ascii="Times New Roman" w:hAnsi="Times New Roman" w:cs="Times New Roman"/>
          <w:lang w:eastAsia="zh-CN"/>
        </w:rPr>
      </w:pPr>
      <w:r>
        <w:rPr>
          <w:rFonts w:ascii="Times New Roman" w:hAnsi="Times New Roman" w:cs="Times New Roman"/>
          <w:lang w:eastAsia="zh-CN"/>
        </w:rPr>
        <w:t>Leo(01:11:48): First of all, you need to understand the food culture in Malaysia and be prepared for it. Secondly, you need to be prepared for the language, because the teacher's accent is heavy and it takes some time to get used to it.</w:t>
      </w:r>
    </w:p>
    <w:p w14:paraId="0D521900">
      <w:pPr>
        <w:jc w:val="both"/>
        <w:rPr>
          <w:rFonts w:ascii="Times New Roman" w:hAnsi="Times New Roman" w:cs="Times New Roman"/>
          <w:lang w:eastAsia="zh-CN"/>
        </w:rPr>
      </w:pPr>
      <w:r>
        <w:rPr>
          <w:rFonts w:ascii="Times New Roman" w:hAnsi="Times New Roman" w:cs="Times New Roman"/>
          <w:lang w:eastAsia="zh-CN"/>
        </w:rPr>
        <w:t>Eva(01:12:10): OK, thanks, Leo</w:t>
      </w:r>
      <w:r>
        <w:rPr>
          <w:rFonts w:hint="eastAsia" w:ascii="Times New Roman" w:hAnsi="Times New Roman" w:cs="Times New Roman"/>
          <w:lang w:eastAsia="zh-CN"/>
        </w:rPr>
        <w:t>,</w:t>
      </w:r>
      <w:r>
        <w:rPr>
          <w:rFonts w:ascii="Times New Roman" w:hAnsi="Times New Roman" w:cs="Times New Roman"/>
          <w:lang w:eastAsia="zh-CN"/>
        </w:rPr>
        <w:t xml:space="preserve"> for the advice. Still, what are some of the bigger gains you have made over here in Malaysia?</w:t>
      </w:r>
    </w:p>
    <w:p w14:paraId="28994753">
      <w:pPr>
        <w:jc w:val="both"/>
        <w:rPr>
          <w:rFonts w:ascii="Times New Roman" w:hAnsi="Times New Roman" w:cs="Times New Roman"/>
          <w:lang w:eastAsia="zh-CN"/>
        </w:rPr>
      </w:pPr>
      <w:r>
        <w:rPr>
          <w:rFonts w:ascii="Times New Roman" w:hAnsi="Times New Roman" w:cs="Times New Roman"/>
          <w:lang w:eastAsia="zh-CN"/>
        </w:rPr>
        <w:t>Yiran(01:12:23): I think the biggest gain is communication! Before I went abroad, I was a bit introverted.</w:t>
      </w:r>
      <w:r>
        <w:rPr>
          <w:rFonts w:hint="eastAsia" w:ascii="Times New Roman" w:hAnsi="Times New Roman" w:cs="Times New Roman"/>
          <w:lang w:eastAsia="zh-CN"/>
        </w:rPr>
        <w:t xml:space="preserve"> </w:t>
      </w:r>
      <w:r>
        <w:rPr>
          <w:rFonts w:ascii="Times New Roman" w:hAnsi="Times New Roman" w:cs="Times New Roman"/>
          <w:lang w:eastAsia="zh-CN"/>
        </w:rPr>
        <w:t>I didn't dare to communicate with others, and I wasn't very good at rejecting people. But when I came here, I was on my own in everything, and I adapted to communicating with others. For example, if you don't understand something in class, you can only ask the teacher or your classmates, but if you don't ask, you will never understand it. So, I feel that the biggest gain is in communication, and this has also changed my personality a lot.</w:t>
      </w:r>
    </w:p>
    <w:p w14:paraId="7372D301">
      <w:pPr>
        <w:jc w:val="both"/>
        <w:rPr>
          <w:rFonts w:ascii="Times New Roman" w:hAnsi="Times New Roman" w:cs="Times New Roman"/>
          <w:lang w:eastAsia="zh-CN"/>
        </w:rPr>
      </w:pPr>
      <w:r>
        <w:rPr>
          <w:rFonts w:ascii="Times New Roman" w:hAnsi="Times New Roman" w:cs="Times New Roman"/>
          <w:lang w:eastAsia="zh-CN"/>
        </w:rPr>
        <w:t>Eva(01:13:38): And what advice would you give to undergraduates who are about to study abroad?</w:t>
      </w:r>
    </w:p>
    <w:p w14:paraId="5C4D693F">
      <w:pPr>
        <w:jc w:val="both"/>
        <w:rPr>
          <w:rFonts w:ascii="Times New Roman" w:hAnsi="Times New Roman" w:cs="Times New Roman"/>
          <w:lang w:eastAsia="zh-CN"/>
        </w:rPr>
      </w:pPr>
      <w:r>
        <w:rPr>
          <w:rFonts w:ascii="Times New Roman" w:hAnsi="Times New Roman" w:cs="Times New Roman"/>
          <w:lang w:eastAsia="zh-CN"/>
        </w:rPr>
        <w:t>Yiran(01:14:01): Firstly, don't be afraid. Secondly, learn well. Again, make more friends with your classmates overseas. That will help you, too. Lastly, if you are able to do so, you can actually learn Malay, which I think is a skill.</w:t>
      </w:r>
    </w:p>
    <w:p w14:paraId="689558FB">
      <w:pPr>
        <w:jc w:val="both"/>
        <w:rPr>
          <w:rFonts w:ascii="Times New Roman" w:hAnsi="Times New Roman" w:cs="Times New Roman"/>
          <w:lang w:eastAsia="zh-CN"/>
        </w:rPr>
      </w:pPr>
      <w:r>
        <w:rPr>
          <w:rFonts w:ascii="Times New Roman" w:hAnsi="Times New Roman" w:cs="Times New Roman"/>
          <w:lang w:eastAsia="zh-CN"/>
        </w:rPr>
        <w:t>Eva(01:14:43): OK, thanks for the advice still. Next, I would like to ask Flyer to talk about some of the bigger gains you have made in Malaysia and some of the advice you would give undergraduate students.</w:t>
      </w:r>
    </w:p>
    <w:p w14:paraId="35FC63C9">
      <w:pPr>
        <w:jc w:val="both"/>
        <w:rPr>
          <w:rFonts w:ascii="Times New Roman" w:hAnsi="Times New Roman" w:cs="Times New Roman"/>
        </w:rPr>
      </w:pPr>
      <w:r>
        <w:rPr>
          <w:rFonts w:ascii="Times New Roman" w:hAnsi="Times New Roman" w:cs="Times New Roman"/>
          <w:lang w:eastAsia="zh-CN"/>
        </w:rPr>
        <w:t xml:space="preserve">Flyer (01:15:31): The biggest thing is that I met many people and made many friends in Malaysia. As a suggestion, firstly, I would like to advise the incoming undergraduates to go out and see more after coming to Malaysia to familiarise themselves with the surrounding environment. Secondly, I hope they can find their own hobbies and interests, join clubs, and find friends they can get along with. Thirdly, I would like to suggest they learn more about their majors before they come to Malaysia, which will be useful in the future. Lastly, </w:t>
      </w:r>
      <w:r>
        <w:rPr>
          <w:rFonts w:ascii="Times New Roman" w:hAnsi="Times New Roman" w:cs="Times New Roman"/>
        </w:rPr>
        <w:t>they must talk to the university if there are any problems or difficulties</w:t>
      </w:r>
      <w:r>
        <w:rPr>
          <w:rFonts w:ascii="Times New Roman" w:hAnsi="Times New Roman" w:cs="Times New Roman"/>
          <w:lang w:eastAsia="zh-CN"/>
        </w:rPr>
        <w:t xml:space="preserve">. They </w:t>
      </w:r>
      <w:r>
        <w:rPr>
          <w:rFonts w:ascii="Times New Roman" w:hAnsi="Times New Roman" w:cs="Times New Roman"/>
        </w:rPr>
        <w:t xml:space="preserve">cannot say that they can solve </w:t>
      </w:r>
      <w:r>
        <w:rPr>
          <w:rFonts w:ascii="Times New Roman" w:hAnsi="Times New Roman" w:cs="Times New Roman"/>
          <w:lang w:eastAsia="zh-CN"/>
        </w:rPr>
        <w:t xml:space="preserve">everything </w:t>
      </w:r>
      <w:r>
        <w:rPr>
          <w:rFonts w:ascii="Times New Roman" w:hAnsi="Times New Roman" w:cs="Times New Roman"/>
        </w:rPr>
        <w:t>by themselves because many of them cannot be solved by themselves.</w:t>
      </w:r>
    </w:p>
    <w:p w14:paraId="2D8951FE">
      <w:pPr>
        <w:jc w:val="both"/>
        <w:rPr>
          <w:rFonts w:ascii="Times New Roman" w:hAnsi="Times New Roman" w:cs="Times New Roman"/>
          <w:lang w:eastAsia="zh-CN"/>
        </w:rPr>
      </w:pPr>
      <w:r>
        <w:rPr>
          <w:rFonts w:ascii="Times New Roman" w:hAnsi="Times New Roman" w:cs="Times New Roman"/>
          <w:lang w:eastAsia="zh-CN"/>
        </w:rPr>
        <w:t>Eva(01:16:19): OK, thank you, Fei Yang, for your sharing, and lastly, could you please ask Huang to share some of the more significant gains you've made during your time in Malaysia, as well as your advice to undergraduate students?</w:t>
      </w:r>
    </w:p>
    <w:p w14:paraId="3CE7670A">
      <w:pPr>
        <w:jc w:val="both"/>
        <w:rPr>
          <w:rFonts w:ascii="Times New Roman" w:hAnsi="Times New Roman" w:cs="Times New Roman"/>
          <w:lang w:eastAsia="zh-CN"/>
        </w:rPr>
      </w:pPr>
      <w:r>
        <w:rPr>
          <w:rFonts w:ascii="Times New Roman" w:hAnsi="Times New Roman" w:cs="Times New Roman"/>
          <w:lang w:eastAsia="zh-CN"/>
        </w:rPr>
        <w:t>Xiao Huang (01:16:30): The biggest thing I have learnt is that my character, mindset, and views on many things have changed quite a lot. Firstly, in terms of personality. Before I went abroad, I was a particularly introverted and shy person. I used to be a mute, but now I am an extrovert and a speaker. Secondly, in terms of mindset, a lot of things are not as important as you expect them to be, and being healthy, happy and joyful is the most important thing, in my opinion. For undergraduates, I hope they can handle problems independently and not rely on their mothers and dads to solve everything. Undergraduates are basically over 18 and have at least a little bit of adult independence. They are not still junior high school students that way.</w:t>
      </w:r>
    </w:p>
    <w:p w14:paraId="3AA980ED">
      <w:pPr>
        <w:jc w:val="both"/>
        <w:rPr>
          <w:rFonts w:ascii="Times New Roman" w:hAnsi="Times New Roman" w:cs="Times New Roman"/>
          <w:lang w:eastAsia="zh-CN"/>
        </w:rPr>
      </w:pPr>
      <w:r>
        <w:rPr>
          <w:rFonts w:ascii="Times New Roman" w:hAnsi="Times New Roman" w:cs="Times New Roman"/>
          <w:lang w:eastAsia="zh-CN"/>
        </w:rPr>
        <w:t>Eva(01:20:58): OK, I won't keep you any longer. Thank you very much for sharing your suggestions and experiences with us on this panel. They will be very important to me in helping me with my thesis. Thank you again. I have previously sent you information to collect passport numbers and signatures, mainly for informed consent, which I submit to UKM for ethical review of my PhD thesis. It will not be released to the public, nor will it be uploaded to the Internet. Secondly, because you may have some personal opinions during the discussion, I will quote anonymously in the thesis, absolutely respecting the privacy of your personal information. If you have any questions about the paper or the discussion, you can chat with me privately. This is probably the case on my side. If you have any questions, you can ask them on the spot. If not, we can be busy with their things to do.</w:t>
      </w:r>
    </w:p>
    <w:p w14:paraId="020E2E44">
      <w:pPr>
        <w:jc w:val="both"/>
        <w:rPr>
          <w:rFonts w:ascii="Times New Roman" w:hAnsi="Times New Roman" w:cs="Times New Roman"/>
          <w:lang w:eastAsia="zh-CN"/>
        </w:rPr>
      </w:pPr>
      <w:r>
        <w:rPr>
          <w:rFonts w:ascii="Times New Roman" w:hAnsi="Times New Roman" w:cs="Times New Roman"/>
          <w:lang w:eastAsia="zh-CN"/>
        </w:rPr>
        <w:t>Xiao Huang (01:22:53): OK, no questions, thanks!</w:t>
      </w:r>
    </w:p>
    <w:p w14:paraId="3CFCBFD8">
      <w:pPr>
        <w:jc w:val="both"/>
        <w:rPr>
          <w:rFonts w:ascii="Times New Roman" w:hAnsi="Times New Roman" w:cs="Times New Roman"/>
          <w:lang w:eastAsia="zh-CN"/>
        </w:rPr>
      </w:pPr>
      <w:r>
        <w:rPr>
          <w:rFonts w:ascii="Times New Roman" w:hAnsi="Times New Roman" w:cs="Times New Roman"/>
          <w:lang w:eastAsia="zh-CN"/>
        </w:rPr>
        <w:t>Eva(01:22:57): Thanks again for all the help, siblings, good luck with graduation and work!</w:t>
      </w:r>
    </w:p>
    <w:p w14:paraId="40491947">
      <w:pPr>
        <w:jc w:val="both"/>
        <w:rPr>
          <w:rFonts w:ascii="Times New Roman" w:hAnsi="Times New Roman" w:cs="Times New Roman"/>
          <w:lang w:eastAsia="zh-CN"/>
        </w:rPr>
      </w:pPr>
      <w:r>
        <w:rPr>
          <w:rFonts w:ascii="Times New Roman" w:hAnsi="Times New Roman" w:cs="Times New Roman"/>
          <w:lang w:eastAsia="zh-CN"/>
        </w:rPr>
        <w:t>Yangjuan(01:23:03): Thank you all.</w:t>
      </w:r>
    </w:p>
    <w:p w14:paraId="01B3D0EC">
      <w:pPr>
        <w:jc w:val="both"/>
        <w:rPr>
          <w:rFonts w:ascii="Times New Roman" w:hAnsi="Times New Roman" w:cs="Times New Roman"/>
        </w:rPr>
      </w:pPr>
      <w:r>
        <w:rPr>
          <w:rFonts w:ascii="Times New Roman" w:hAnsi="Times New Roman" w:cs="Times New Roman"/>
        </w:rPr>
        <w:t>Eva(01:23:05): Bye.</w:t>
      </w:r>
    </w:p>
    <w:p w14:paraId="59882F01">
      <w:pPr>
        <w:jc w:val="both"/>
        <w:rPr>
          <w:rFonts w:ascii="Times New Roman" w:hAnsi="Times New Roman" w:cs="Times New Roman"/>
        </w:rPr>
      </w:pPr>
      <w:r>
        <w:rPr>
          <w:rFonts w:ascii="Times New Roman" w:hAnsi="Times New Roman" w:cs="Times New Roman"/>
          <w:lang w:eastAsia="zh-CN"/>
        </w:rPr>
        <w:t>Leo</w:t>
      </w:r>
      <w:r>
        <w:rPr>
          <w:rFonts w:ascii="Times New Roman" w:hAnsi="Times New Roman" w:cs="Times New Roman"/>
        </w:rPr>
        <w:t>(01:23:05): Bye.</w:t>
      </w:r>
    </w:p>
    <w:p w14:paraId="76E545E0">
      <w:pPr>
        <w:jc w:val="both"/>
        <w:rPr>
          <w:rFonts w:ascii="Times New Roman" w:hAnsi="Times New Roman" w:cs="Times New Roman"/>
        </w:rPr>
      </w:pPr>
      <w:r>
        <w:rPr>
          <w:rFonts w:ascii="Times New Roman" w:hAnsi="Times New Roman" w:cs="Times New Roman"/>
        </w:rPr>
        <w:t>Xiao Huang (01:23:06): Bye bye.</w:t>
      </w:r>
    </w:p>
    <w:p w14:paraId="64F09CEE">
      <w:pPr>
        <w:jc w:val="both"/>
        <w:rPr>
          <w:rFonts w:ascii="Times New Roman" w:hAnsi="Times New Roman" w:cs="Times New Roman"/>
        </w:rPr>
      </w:pPr>
      <w:r>
        <w:rPr>
          <w:rFonts w:ascii="Times New Roman" w:hAnsi="Times New Roman" w:cs="Times New Roman"/>
          <w:lang w:eastAsia="zh-CN"/>
        </w:rPr>
        <w:t xml:space="preserve">Flyer </w:t>
      </w:r>
      <w:r>
        <w:rPr>
          <w:rFonts w:ascii="Times New Roman" w:hAnsi="Times New Roman" w:cs="Times New Roman"/>
        </w:rPr>
        <w:t>(01:23:11): Bye.</w:t>
      </w:r>
    </w:p>
    <w:p w14:paraId="09E28434">
      <w:pPr>
        <w:jc w:val="both"/>
        <w:rPr>
          <w:rFonts w:ascii="Times New Roman" w:hAnsi="Times New Roman" w:cs="Times New Roman"/>
        </w:rPr>
      </w:pPr>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5506642"/>
      <w:docPartObj>
        <w:docPartGallery w:val="autotext"/>
      </w:docPartObj>
    </w:sdtPr>
    <w:sdtContent>
      <w:p w14:paraId="6BEF4A76">
        <w:pPr>
          <w:pStyle w:val="24"/>
          <w:jc w:val="right"/>
        </w:pPr>
        <w:r>
          <w:fldChar w:fldCharType="begin"/>
        </w:r>
        <w:r>
          <w:instrText xml:space="preserve">PAGE   \* MERGEFORMAT</w:instrText>
        </w:r>
        <w:r>
          <w:fldChar w:fldCharType="separate"/>
        </w:r>
        <w:r>
          <w:rPr>
            <w:lang w:val="en-GB"/>
          </w:rPr>
          <w:t>2</w:t>
        </w:r>
        <w:r>
          <w:fldChar w:fldCharType="end"/>
        </w:r>
      </w:p>
    </w:sdtContent>
  </w:sdt>
  <w:p w14:paraId="0FA1E1FC">
    <w:pPr>
      <w:pStyle w:val="2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hideGrammaticalErrors/>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QzNDSyMDAyMDQ0NrBQ0lEKTi0uzszPAykwqgUA4rLwniwAAAA="/>
    <w:docVar w:name="commondata" w:val="eyJoZGlkIjoiN2YzNjBkOTgyNWQ1YTMxYzM3MzMwNWFiODNmOWIzYWMifQ=="/>
  </w:docVars>
  <w:rsids>
    <w:rsidRoot w:val="00172A27"/>
    <w:rsid w:val="0002453D"/>
    <w:rsid w:val="00034616"/>
    <w:rsid w:val="00036B7E"/>
    <w:rsid w:val="000514FC"/>
    <w:rsid w:val="0006063C"/>
    <w:rsid w:val="0015074B"/>
    <w:rsid w:val="001756D6"/>
    <w:rsid w:val="00204A6D"/>
    <w:rsid w:val="00294959"/>
    <w:rsid w:val="0029639D"/>
    <w:rsid w:val="00326F90"/>
    <w:rsid w:val="003538F5"/>
    <w:rsid w:val="004C6BE0"/>
    <w:rsid w:val="00604F1E"/>
    <w:rsid w:val="00693E32"/>
    <w:rsid w:val="006D5530"/>
    <w:rsid w:val="00767658"/>
    <w:rsid w:val="008445FA"/>
    <w:rsid w:val="00884E5A"/>
    <w:rsid w:val="008F2700"/>
    <w:rsid w:val="0092601A"/>
    <w:rsid w:val="0096341C"/>
    <w:rsid w:val="00A35333"/>
    <w:rsid w:val="00AA1D8D"/>
    <w:rsid w:val="00AD6B96"/>
    <w:rsid w:val="00B4727B"/>
    <w:rsid w:val="00B47730"/>
    <w:rsid w:val="00B62B86"/>
    <w:rsid w:val="00BC2B01"/>
    <w:rsid w:val="00C34D43"/>
    <w:rsid w:val="00C3741B"/>
    <w:rsid w:val="00CB0664"/>
    <w:rsid w:val="00CB5267"/>
    <w:rsid w:val="00D03054"/>
    <w:rsid w:val="00D57F16"/>
    <w:rsid w:val="00DE4829"/>
    <w:rsid w:val="00EE1224"/>
    <w:rsid w:val="00F31780"/>
    <w:rsid w:val="00F41E18"/>
    <w:rsid w:val="00F51B49"/>
    <w:rsid w:val="00FC01C7"/>
    <w:rsid w:val="00FC693F"/>
    <w:rsid w:val="079510A6"/>
    <w:rsid w:val="07F41CF0"/>
    <w:rsid w:val="0BEF0C65"/>
    <w:rsid w:val="0D5469F5"/>
    <w:rsid w:val="0F2C199C"/>
    <w:rsid w:val="0FAF4D67"/>
    <w:rsid w:val="144204BF"/>
    <w:rsid w:val="15FF0AB9"/>
    <w:rsid w:val="162D590B"/>
    <w:rsid w:val="18DA283C"/>
    <w:rsid w:val="1B4D379A"/>
    <w:rsid w:val="1C9D70A2"/>
    <w:rsid w:val="22180181"/>
    <w:rsid w:val="222114DC"/>
    <w:rsid w:val="26DA34CC"/>
    <w:rsid w:val="29D17C47"/>
    <w:rsid w:val="2ED95C4F"/>
    <w:rsid w:val="2F444C1D"/>
    <w:rsid w:val="2F474358"/>
    <w:rsid w:val="33B026C0"/>
    <w:rsid w:val="35417A41"/>
    <w:rsid w:val="3724344C"/>
    <w:rsid w:val="37DA3BAA"/>
    <w:rsid w:val="39935044"/>
    <w:rsid w:val="3A775CE5"/>
    <w:rsid w:val="3B076C05"/>
    <w:rsid w:val="3ED32184"/>
    <w:rsid w:val="402937DB"/>
    <w:rsid w:val="443811EB"/>
    <w:rsid w:val="447D6F2C"/>
    <w:rsid w:val="45F1013F"/>
    <w:rsid w:val="46C2478C"/>
    <w:rsid w:val="4BE17463"/>
    <w:rsid w:val="4D8E6DF0"/>
    <w:rsid w:val="599967BD"/>
    <w:rsid w:val="5A281383"/>
    <w:rsid w:val="5B403F8A"/>
    <w:rsid w:val="5EF071CD"/>
    <w:rsid w:val="61C15914"/>
    <w:rsid w:val="61D504A2"/>
    <w:rsid w:val="6424525A"/>
    <w:rsid w:val="6B82392D"/>
    <w:rsid w:val="6B881251"/>
    <w:rsid w:val="6E8C5207"/>
    <w:rsid w:val="72F5541E"/>
    <w:rsid w:val="75982129"/>
    <w:rsid w:val="76072CBD"/>
    <w:rsid w:val="766277DB"/>
    <w:rsid w:val="7F6B4A6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semiHidden="0"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autoRedefine/>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8"/>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6"/>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8"/>
    <w:unhideWhenUsed/>
    <w:qFormat/>
    <w:uiPriority w:val="99"/>
    <w:pPr>
      <w:tabs>
        <w:tab w:val="center" w:pos="4680"/>
        <w:tab w:val="right" w:pos="9360"/>
      </w:tabs>
      <w:spacing w:after="0" w:line="240" w:lineRule="auto"/>
    </w:pPr>
  </w:style>
  <w:style w:type="paragraph" w:styleId="25">
    <w:name w:val="header"/>
    <w:basedOn w:val="1"/>
    <w:link w:val="137"/>
    <w:unhideWhenUsed/>
    <w:qFormat/>
    <w:uiPriority w:val="99"/>
    <w:pPr>
      <w:tabs>
        <w:tab w:val="center" w:pos="4680"/>
        <w:tab w:val="right" w:pos="9360"/>
      </w:tabs>
      <w:spacing w:after="0" w:line="240" w:lineRule="auto"/>
    </w:pPr>
  </w:style>
  <w:style w:type="paragraph" w:styleId="26">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7"/>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autoRedefine/>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autoRedefine/>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autoRedefine/>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autoRedefine/>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autoRedefine/>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autoRedefine/>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autoRedefine/>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autoRedefine/>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autoRedefine/>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autoRedefine/>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autoRedefine/>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autoRedefine/>
    <w:qFormat/>
    <w:uiPriority w:val="20"/>
    <w:rPr>
      <w:i/>
      <w:iCs/>
    </w:rPr>
  </w:style>
  <w:style w:type="character" w:styleId="135">
    <w:name w:val="line number"/>
    <w:basedOn w:val="132"/>
    <w:unhideWhenUsed/>
    <w:uiPriority w:val="99"/>
    <w:rPr>
      <w:rFonts w:hint="eastAsia"/>
      <w:sz w:val="24"/>
      <w:szCs w:val="24"/>
    </w:rPr>
  </w:style>
  <w:style w:type="character" w:styleId="136">
    <w:name w:val="Hyperlink"/>
    <w:unhideWhenUsed/>
    <w:uiPriority w:val="99"/>
    <w:rPr>
      <w:rFonts w:hint="eastAsia" w:ascii="Calibri" w:hAnsi="Calibri" w:eastAsia="Times New Roman" w:cs="Times New Roman"/>
      <w:sz w:val="24"/>
      <w:szCs w:val="24"/>
    </w:rPr>
  </w:style>
  <w:style w:type="character" w:customStyle="1" w:styleId="137">
    <w:name w:val="Header Char"/>
    <w:basedOn w:val="132"/>
    <w:link w:val="25"/>
    <w:qFormat/>
    <w:uiPriority w:val="99"/>
  </w:style>
  <w:style w:type="character" w:customStyle="1" w:styleId="138">
    <w:name w:val="Footer Char"/>
    <w:basedOn w:val="132"/>
    <w:link w:val="24"/>
    <w:qFormat/>
    <w:uiPriority w:val="99"/>
  </w:style>
  <w:style w:type="paragraph" w:styleId="139">
    <w:name w:val="No Spacing"/>
    <w:qFormat/>
    <w:uiPriority w:val="1"/>
    <w:rPr>
      <w:rFonts w:asciiTheme="minorHAnsi" w:hAnsiTheme="minorHAnsi" w:eastAsiaTheme="minorEastAsia" w:cstheme="minorBidi"/>
      <w:sz w:val="22"/>
      <w:szCs w:val="22"/>
      <w:lang w:val="en-US" w:eastAsia="en-US" w:bidi="ar-SA"/>
    </w:rPr>
  </w:style>
  <w:style w:type="character" w:customStyle="1" w:styleId="140">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Body Text Char"/>
    <w:basedOn w:val="132"/>
    <w:link w:val="19"/>
    <w:qFormat/>
    <w:uiPriority w:val="99"/>
  </w:style>
  <w:style w:type="character" w:customStyle="1" w:styleId="147">
    <w:name w:val="Body Text 2 Char"/>
    <w:basedOn w:val="132"/>
    <w:link w:val="28"/>
    <w:qFormat/>
    <w:uiPriority w:val="99"/>
  </w:style>
  <w:style w:type="character" w:customStyle="1" w:styleId="148">
    <w:name w:val="Body Text 3 Char"/>
    <w:basedOn w:val="132"/>
    <w:link w:val="17"/>
    <w:qFormat/>
    <w:uiPriority w:val="99"/>
    <w:rPr>
      <w:sz w:val="16"/>
      <w:szCs w:val="16"/>
    </w:rPr>
  </w:style>
  <w:style w:type="character" w:customStyle="1" w:styleId="149">
    <w:name w:val="Macro Text Char"/>
    <w:basedOn w:val="132"/>
    <w:link w:val="2"/>
    <w:autoRedefine/>
    <w:qFormat/>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Quote Char"/>
    <w:basedOn w:val="132"/>
    <w:link w:val="150"/>
    <w:autoRedefine/>
    <w:qFormat/>
    <w:uiPriority w:val="29"/>
    <w:rPr>
      <w:i/>
      <w:iCs/>
      <w:color w:val="000000" w:themeColor="text1"/>
      <w14:textFill>
        <w14:solidFill>
          <w14:schemeClr w14:val="tx1"/>
        </w14:solidFill>
      </w14:textFill>
    </w:rPr>
  </w:style>
  <w:style w:type="character" w:customStyle="1" w:styleId="152">
    <w:name w:val="Heading 4 Char"/>
    <w:basedOn w:val="132"/>
    <w:link w:val="6"/>
    <w:autoRedefine/>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4">
    <w:name w:val="Heading 6 Char"/>
    <w:basedOn w:val="132"/>
    <w:link w:val="8"/>
    <w:autoRedefine/>
    <w:semiHidden/>
    <w:qFormat/>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2"/>
    <w:link w:val="9"/>
    <w:autoRedefine/>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2"/>
    <w:link w:val="10"/>
    <w:autoRedefine/>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2"/>
    <w:link w:val="11"/>
    <w:autoRedefine/>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2"/>
    <w:link w:val="158"/>
    <w:autoRedefine/>
    <w:qFormat/>
    <w:uiPriority w:val="30"/>
    <w:rPr>
      <w:b/>
      <w:bCs/>
      <w:i/>
      <w:iCs/>
      <w:color w:val="4F81BD" w:themeColor="accent1"/>
      <w14:textFill>
        <w14:solidFill>
          <w14:schemeClr w14:val="accent1"/>
        </w14:solidFill>
      </w14:textFill>
    </w:rPr>
  </w:style>
  <w:style w:type="character" w:customStyle="1" w:styleId="160">
    <w:name w:val="Subtle Emphasis1"/>
    <w:basedOn w:val="132"/>
    <w:autoRedefine/>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1"/>
    <w:basedOn w:val="132"/>
    <w:qFormat/>
    <w:uiPriority w:val="21"/>
    <w:rPr>
      <w:b/>
      <w:bCs/>
      <w:i/>
      <w:iCs/>
      <w:color w:val="4F81BD" w:themeColor="accent1"/>
      <w14:textFill>
        <w14:solidFill>
          <w14:schemeClr w14:val="accent1"/>
        </w14:solidFill>
      </w14:textFill>
    </w:rPr>
  </w:style>
  <w:style w:type="character" w:customStyle="1" w:styleId="162">
    <w:name w:val="Subtle Reference1"/>
    <w:basedOn w:val="132"/>
    <w:autoRedefine/>
    <w:qFormat/>
    <w:uiPriority w:val="31"/>
    <w:rPr>
      <w:smallCaps/>
      <w:color w:val="C0504D" w:themeColor="accent2"/>
      <w:u w:val="single"/>
      <w14:textFill>
        <w14:solidFill>
          <w14:schemeClr w14:val="accent2"/>
        </w14:solidFill>
      </w14:textFill>
    </w:rPr>
  </w:style>
  <w:style w:type="character" w:customStyle="1" w:styleId="163">
    <w:name w:val="Intense Reference1"/>
    <w:basedOn w:val="132"/>
    <w:autoRedefine/>
    <w:qFormat/>
    <w:uiPriority w:val="32"/>
    <w:rPr>
      <w:b/>
      <w:bCs/>
      <w:smallCaps/>
      <w:color w:val="C0504D" w:themeColor="accent2"/>
      <w:spacing w:val="5"/>
      <w:u w:val="single"/>
      <w14:textFill>
        <w14:solidFill>
          <w14:schemeClr w14:val="accent2"/>
        </w14:solidFill>
      </w14:textFill>
    </w:rPr>
  </w:style>
  <w:style w:type="character" w:customStyle="1" w:styleId="164">
    <w:name w:val="Book Title1"/>
    <w:basedOn w:val="132"/>
    <w:autoRedefine/>
    <w:qFormat/>
    <w:uiPriority w:val="33"/>
    <w:rPr>
      <w:b/>
      <w:bCs/>
      <w:smallCaps/>
      <w:spacing w:val="5"/>
    </w:rPr>
  </w:style>
  <w:style w:type="paragraph" w:customStyle="1" w:styleId="165">
    <w:name w:val="TOC Heading1"/>
    <w:basedOn w:val="3"/>
    <w:next w:val="1"/>
    <w:autoRedefine/>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15</Pages>
  <Words>7122</Words>
  <Characters>35097</Characters>
  <Lines>529</Lines>
  <Paragraphs>210</Paragraphs>
  <TotalTime>40</TotalTime>
  <ScaleCrop>false</ScaleCrop>
  <LinksUpToDate>false</LinksUpToDate>
  <CharactersWithSpaces>42042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keywords>, docId:C7ECCF3D3789B3F1A0A080B0DEB49343</cp:keywords>
  <cp:lastModifiedBy>Million·J</cp:lastModifiedBy>
  <dcterms:modified xsi:type="dcterms:W3CDTF">2024-07-23T06:37:49Z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20630E9745244AFA8AA6089E6A2B24A6_12</vt:lpwstr>
  </property>
  <property fmtid="{D5CDD505-2E9C-101B-9397-08002B2CF9AE}" pid="4" name="GrammarlyDocumentId">
    <vt:lpwstr>1d43b014b241278cde7f62a1324267e57f2571db407f4a37969bcef0414e4fb6</vt:lpwstr>
  </property>
</Properties>
</file>